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6826" w:rsidRPr="00642077" w:rsidRDefault="00BA6826" w:rsidP="00140B5D">
      <w:pPr>
        <w:jc w:val="right"/>
        <w:rPr>
          <w:rFonts w:ascii="PT Astra Serif" w:hAnsi="PT Astra Serif"/>
          <w:sz w:val="28"/>
          <w:szCs w:val="28"/>
        </w:rPr>
      </w:pPr>
      <w:r w:rsidRPr="00642077">
        <w:rPr>
          <w:rFonts w:ascii="PT Astra Serif" w:hAnsi="PT Astra Serif"/>
          <w:sz w:val="28"/>
          <w:szCs w:val="28"/>
        </w:rPr>
        <w:t xml:space="preserve">Приложение </w:t>
      </w:r>
      <w:r w:rsidR="00115A26">
        <w:rPr>
          <w:rFonts w:ascii="PT Astra Serif" w:hAnsi="PT Astra Serif"/>
          <w:sz w:val="28"/>
          <w:szCs w:val="28"/>
        </w:rPr>
        <w:t>5</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к решению Собрани</w:t>
      </w:r>
      <w:r>
        <w:rPr>
          <w:rFonts w:ascii="PT Astra Serif" w:hAnsi="PT Astra Serif"/>
          <w:sz w:val="28"/>
          <w:szCs w:val="28"/>
        </w:rPr>
        <w:t>я</w:t>
      </w:r>
      <w:r w:rsidRPr="002B694E">
        <w:rPr>
          <w:rFonts w:ascii="PT Astra Serif" w:hAnsi="PT Astra Serif"/>
          <w:sz w:val="28"/>
          <w:szCs w:val="28"/>
        </w:rPr>
        <w:t xml:space="preserve"> представителей</w:t>
      </w:r>
    </w:p>
    <w:p w:rsidR="002B694E" w:rsidRPr="002B694E" w:rsidRDefault="002B694E" w:rsidP="002B694E">
      <w:pPr>
        <w:jc w:val="right"/>
        <w:rPr>
          <w:rFonts w:ascii="PT Astra Serif" w:hAnsi="PT Astra Serif"/>
          <w:sz w:val="28"/>
          <w:szCs w:val="28"/>
        </w:rPr>
      </w:pPr>
      <w:r w:rsidRPr="002B694E">
        <w:rPr>
          <w:rFonts w:ascii="PT Astra Serif" w:hAnsi="PT Astra Serif"/>
          <w:sz w:val="28"/>
          <w:szCs w:val="28"/>
        </w:rPr>
        <w:t xml:space="preserve">муниципального образования </w:t>
      </w:r>
    </w:p>
    <w:p w:rsidR="002B694E" w:rsidRDefault="002B694E" w:rsidP="002B694E">
      <w:pPr>
        <w:jc w:val="right"/>
        <w:rPr>
          <w:rFonts w:ascii="PT Astra Serif" w:hAnsi="PT Astra Serif"/>
          <w:sz w:val="28"/>
          <w:szCs w:val="28"/>
        </w:rPr>
      </w:pPr>
      <w:r w:rsidRPr="002B694E">
        <w:rPr>
          <w:rFonts w:ascii="PT Astra Serif" w:hAnsi="PT Astra Serif"/>
          <w:sz w:val="28"/>
          <w:szCs w:val="28"/>
        </w:rPr>
        <w:t xml:space="preserve">Огаревское </w:t>
      </w:r>
      <w:proofErr w:type="spellStart"/>
      <w:r w:rsidRPr="002B694E">
        <w:rPr>
          <w:rFonts w:ascii="PT Astra Serif" w:hAnsi="PT Astra Serif"/>
          <w:sz w:val="28"/>
          <w:szCs w:val="28"/>
        </w:rPr>
        <w:t>Щекинского</w:t>
      </w:r>
      <w:proofErr w:type="spellEnd"/>
      <w:r w:rsidRPr="002B694E">
        <w:rPr>
          <w:rFonts w:ascii="PT Astra Serif" w:hAnsi="PT Astra Serif"/>
          <w:sz w:val="28"/>
          <w:szCs w:val="28"/>
        </w:rPr>
        <w:t xml:space="preserve"> района</w:t>
      </w:r>
    </w:p>
    <w:p w:rsidR="00140B5D" w:rsidRDefault="00140B5D" w:rsidP="002B694E">
      <w:pPr>
        <w:jc w:val="right"/>
        <w:rPr>
          <w:rFonts w:ascii="PT Astra Serif" w:hAnsi="PT Astra Serif"/>
          <w:sz w:val="28"/>
          <w:szCs w:val="28"/>
        </w:rPr>
      </w:pPr>
    </w:p>
    <w:p w:rsidR="00140B5D" w:rsidRPr="002B694E" w:rsidRDefault="00140B5D" w:rsidP="002B694E">
      <w:pPr>
        <w:jc w:val="right"/>
        <w:rPr>
          <w:rFonts w:ascii="PT Astra Serif" w:hAnsi="PT Astra Serif"/>
          <w:sz w:val="28"/>
          <w:szCs w:val="28"/>
        </w:rPr>
      </w:pPr>
    </w:p>
    <w:p w:rsidR="00140B5D" w:rsidRPr="00BA6826" w:rsidRDefault="00140B5D" w:rsidP="00140B5D">
      <w:pPr>
        <w:shd w:val="clear" w:color="auto" w:fill="FFFFFF"/>
        <w:spacing w:line="276" w:lineRule="auto"/>
        <w:jc w:val="center"/>
        <w:rPr>
          <w:rFonts w:ascii="PT Astra Serif" w:hAnsi="PT Astra Serif"/>
          <w:b/>
          <w:sz w:val="28"/>
          <w:szCs w:val="28"/>
        </w:rPr>
      </w:pPr>
      <w:r w:rsidRPr="00BA6826">
        <w:rPr>
          <w:rFonts w:ascii="PT Astra Serif" w:hAnsi="PT Astra Serif"/>
          <w:b/>
          <w:sz w:val="28"/>
          <w:szCs w:val="28"/>
        </w:rPr>
        <w:t>КАРТА ФУНКЦИОНАЛЬНЫХ ЗОН ПОСЕЛЕНИЯ</w:t>
      </w:r>
    </w:p>
    <w:p w:rsidR="00BA6826" w:rsidRDefault="00BA6826" w:rsidP="00BA6826">
      <w:pPr>
        <w:jc w:val="right"/>
        <w:rPr>
          <w:rFonts w:ascii="PT Astra Serif" w:hAnsi="PT Astra Serif"/>
          <w:sz w:val="28"/>
          <w:szCs w:val="28"/>
        </w:rPr>
      </w:pPr>
    </w:p>
    <w:p w:rsidR="00140B5D" w:rsidRDefault="00140B5D" w:rsidP="00140B5D">
      <w:pPr>
        <w:shd w:val="clear" w:color="auto" w:fill="FFFFFF"/>
        <w:spacing w:line="276" w:lineRule="auto"/>
        <w:jc w:val="both"/>
        <w:rPr>
          <w:rFonts w:ascii="PT Astra Serif" w:hAnsi="PT Astra Serif"/>
          <w:sz w:val="28"/>
          <w:szCs w:val="28"/>
        </w:rPr>
      </w:pPr>
      <w:r>
        <w:rPr>
          <w:rFonts w:ascii="PT Astra Serif" w:hAnsi="PT Astra Serif"/>
          <w:noProof/>
          <w:sz w:val="28"/>
          <w:szCs w:val="28"/>
        </w:rPr>
        <w:drawing>
          <wp:inline distT="0" distB="0" distL="0" distR="0" wp14:anchorId="533442C7" wp14:editId="16F2C0CF">
            <wp:extent cx="5480224" cy="7721600"/>
            <wp:effectExtent l="0" t="0" r="6350" b="0"/>
            <wp:docPr id="19" name="Рисунок 19" descr="\\10.50.62.185\архитектура\ДОКУМЕНТЫ ТЕРРИТОРИАЛЬНОГО ПЛАНИРОВАНИЯ -все-\АКТУАЛИЗАЦИЯ ДТП  2019-2020\Огаревское по контракту 2019\Утверждение ГП и ПЗЗ\Генеральный план\положение о тер план\3. Карта функциональных зон поселения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50.62.185\архитектура\ДОКУМЕНТЫ ТЕРРИТОРИАЛЬНОГО ПЛАНИРОВАНИЯ -все-\АКТУАЛИЗАЦИЯ ДТП  2019-2020\Огаревское по контракту 2019\Утверждение ГП и ПЗЗ\Генеральный план\положение о тер план\3. Карта функциональных зон поселения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80224" cy="7721600"/>
                    </a:xfrm>
                    <a:prstGeom prst="rect">
                      <a:avLst/>
                    </a:prstGeom>
                    <a:noFill/>
                    <a:ln>
                      <a:noFill/>
                    </a:ln>
                  </pic:spPr>
                </pic:pic>
              </a:graphicData>
            </a:graphic>
          </wp:inline>
        </w:drawing>
      </w:r>
      <w:bookmarkStart w:id="0" w:name="_GoBack"/>
      <w:bookmarkEnd w:id="0"/>
    </w:p>
    <w:sectPr w:rsidR="00140B5D" w:rsidSect="00234556">
      <w:footerReference w:type="default" r:id="rId9"/>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F12" w:rsidRDefault="00631F12">
      <w:r>
        <w:separator/>
      </w:r>
    </w:p>
  </w:endnote>
  <w:endnote w:type="continuationSeparator" w:id="0">
    <w:p w:rsidR="00631F12" w:rsidRDefault="0063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F12" w:rsidRDefault="00631F12" w:rsidP="00C04EC8">
    <w:pPr>
      <w:pStyle w:val="ac"/>
      <w:tabs>
        <w:tab w:val="clear" w:pos="4677"/>
        <w:tab w:val="clear" w:pos="9355"/>
        <w:tab w:val="center" w:pos="9214"/>
        <w:tab w:val="right" w:pos="1431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F12" w:rsidRDefault="00631F12">
      <w:r>
        <w:separator/>
      </w:r>
    </w:p>
  </w:footnote>
  <w:footnote w:type="continuationSeparator" w:id="0">
    <w:p w:rsidR="00631F12" w:rsidRDefault="00631F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644"/>
        </w:tabs>
        <w:ind w:left="644" w:hanging="360"/>
      </w:pPr>
      <w:rPr>
        <w:rFonts w:ascii="Symbol" w:hAnsi="Symbol"/>
      </w:rPr>
    </w:lvl>
  </w:abstractNum>
  <w:abstractNum w:abstractNumId="1">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7">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D9324CD"/>
    <w:multiLevelType w:val="hybridMultilevel"/>
    <w:tmpl w:val="2104E846"/>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FD82C7C"/>
    <w:multiLevelType w:val="hybridMultilevel"/>
    <w:tmpl w:val="2104E846"/>
    <w:numStyleLink w:val="35"/>
  </w:abstractNum>
  <w:abstractNum w:abstractNumId="10">
    <w:nsid w:val="31EA1679"/>
    <w:multiLevelType w:val="hybridMultilevel"/>
    <w:tmpl w:val="4E4E85B2"/>
    <w:lvl w:ilvl="0" w:tplc="94201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nsid w:val="3B2C50E1"/>
    <w:multiLevelType w:val="hybridMultilevel"/>
    <w:tmpl w:val="3D6E2A26"/>
    <w:lvl w:ilvl="0" w:tplc="04190001">
      <w:start w:val="1"/>
      <w:numFmt w:val="bullet"/>
      <w:lvlText w:val=""/>
      <w:lvlJc w:val="left"/>
      <w:pPr>
        <w:ind w:left="720" w:hanging="360"/>
      </w:pPr>
      <w:rPr>
        <w:rFonts w:ascii="Symbol" w:hAnsi="Symbol"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4F91C72"/>
    <w:multiLevelType w:val="hybridMultilevel"/>
    <w:tmpl w:val="9F7E4C18"/>
    <w:lvl w:ilvl="0" w:tplc="61EC01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6AE1F58"/>
    <w:multiLevelType w:val="hybridMultilevel"/>
    <w:tmpl w:val="46D82530"/>
    <w:lvl w:ilvl="0" w:tplc="FFA893DE">
      <w:start w:val="1"/>
      <w:numFmt w:val="decimal"/>
      <w:pStyle w:val="a2"/>
      <w:lvlText w:val="%1"/>
      <w:lvlJc w:val="left"/>
      <w:pPr>
        <w:ind w:left="252"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21C1154"/>
    <w:multiLevelType w:val="hybridMultilevel"/>
    <w:tmpl w:val="CB785E84"/>
    <w:lvl w:ilvl="0" w:tplc="5770EE48">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num w:numId="1">
    <w:abstractNumId w:val="10"/>
  </w:num>
  <w:num w:numId="2">
    <w:abstractNumId w:val="10"/>
    <w:lvlOverride w:ilvl="0">
      <w:startOverride w:val="1"/>
    </w:lvlOverride>
  </w:num>
  <w:num w:numId="3">
    <w:abstractNumId w:val="17"/>
  </w:num>
  <w:num w:numId="4">
    <w:abstractNumId w:val="17"/>
    <w:lvlOverride w:ilvl="0">
      <w:startOverride w:val="1"/>
    </w:lvlOverride>
  </w:num>
  <w:num w:numId="5">
    <w:abstractNumId w:val="6"/>
  </w:num>
  <w:num w:numId="6">
    <w:abstractNumId w:val="7"/>
  </w:num>
  <w:num w:numId="7">
    <w:abstractNumId w:val="15"/>
  </w:num>
  <w:num w:numId="8">
    <w:abstractNumId w:val="19"/>
  </w:num>
  <w:num w:numId="9">
    <w:abstractNumId w:val="3"/>
  </w:num>
  <w:num w:numId="10">
    <w:abstractNumId w:val="4"/>
  </w:num>
  <w:num w:numId="11">
    <w:abstractNumId w:val="14"/>
  </w:num>
  <w:num w:numId="12">
    <w:abstractNumId w:val="13"/>
  </w:num>
  <w:num w:numId="13">
    <w:abstractNumId w:val="11"/>
  </w:num>
  <w:num w:numId="14">
    <w:abstractNumId w:val="5"/>
  </w:num>
  <w:num w:numId="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2"/>
  </w:num>
  <w:num w:numId="18">
    <w:abstractNumId w:val="16"/>
  </w:num>
  <w:num w:numId="19">
    <w:abstractNumId w:val="18"/>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E05"/>
    <w:rsid w:val="000023BB"/>
    <w:rsid w:val="000D7169"/>
    <w:rsid w:val="00115A26"/>
    <w:rsid w:val="00140B5D"/>
    <w:rsid w:val="0014126F"/>
    <w:rsid w:val="001631A6"/>
    <w:rsid w:val="00190195"/>
    <w:rsid w:val="0022558F"/>
    <w:rsid w:val="00234556"/>
    <w:rsid w:val="0029656D"/>
    <w:rsid w:val="002A63A9"/>
    <w:rsid w:val="002B694E"/>
    <w:rsid w:val="002B6DA8"/>
    <w:rsid w:val="002D3519"/>
    <w:rsid w:val="003B707A"/>
    <w:rsid w:val="003D5770"/>
    <w:rsid w:val="003E6CCD"/>
    <w:rsid w:val="0041270B"/>
    <w:rsid w:val="00481730"/>
    <w:rsid w:val="00497AA3"/>
    <w:rsid w:val="0050033D"/>
    <w:rsid w:val="0053083C"/>
    <w:rsid w:val="005A1F27"/>
    <w:rsid w:val="00631F12"/>
    <w:rsid w:val="00642077"/>
    <w:rsid w:val="00665313"/>
    <w:rsid w:val="006A24A5"/>
    <w:rsid w:val="006C32ED"/>
    <w:rsid w:val="007C6CFE"/>
    <w:rsid w:val="00891C3E"/>
    <w:rsid w:val="008A0056"/>
    <w:rsid w:val="008F7F60"/>
    <w:rsid w:val="00A03B43"/>
    <w:rsid w:val="00A11984"/>
    <w:rsid w:val="00B70406"/>
    <w:rsid w:val="00BA6826"/>
    <w:rsid w:val="00BB23DC"/>
    <w:rsid w:val="00C04EC8"/>
    <w:rsid w:val="00C23B74"/>
    <w:rsid w:val="00CA1F48"/>
    <w:rsid w:val="00D16758"/>
    <w:rsid w:val="00D40E05"/>
    <w:rsid w:val="00D4470B"/>
    <w:rsid w:val="00D76CAA"/>
    <w:rsid w:val="00EF13D6"/>
    <w:rsid w:val="00F80830"/>
    <w:rsid w:val="00FA75EE"/>
    <w:rsid w:val="00FE3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header" w:uiPriority="99"/>
    <w:lsdException w:name="index heading" w:uiPriority="99"/>
    <w:lsdException w:name="caption" w:qFormat="1"/>
    <w:lsdException w:name="table of figures" w:uiPriority="99"/>
    <w:lsdException w:name="table of authorities" w:uiPriority="99"/>
    <w:lsdException w:name="macro"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Hyperlink" w:uiPriority="99"/>
    <w:lsdException w:name="FollowedHyperlink" w:uiPriority="99"/>
    <w:lsdException w:name="Strong" w:semiHidden="0"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2B694E"/>
    <w:pPr>
      <w:spacing w:after="0" w:line="240" w:lineRule="auto"/>
    </w:pPr>
    <w:rPr>
      <w:rFonts w:ascii="Times New Roman" w:eastAsia="Times New Roman" w:hAnsi="Times New Roman" w:cs="Times New Roman"/>
      <w:sz w:val="24"/>
      <w:szCs w:val="24"/>
      <w:lang w:eastAsia="ru-RU"/>
    </w:rPr>
  </w:style>
  <w:style w:type="paragraph" w:styleId="11">
    <w:name w:val="heading 1"/>
    <w:aliases w:val="Заголовок 1 Знак Знак,Заголовок 1 Знак Знак Знак,новая страница Знак,новая страница"/>
    <w:basedOn w:val="a4"/>
    <w:next w:val="a4"/>
    <w:link w:val="110"/>
    <w:qFormat/>
    <w:rsid w:val="00190195"/>
    <w:pPr>
      <w:keepNext/>
      <w:keepLines/>
      <w:tabs>
        <w:tab w:val="num" w:pos="2448"/>
      </w:tabs>
      <w:spacing w:before="480"/>
      <w:ind w:left="2448" w:hanging="1368"/>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ГЛАВА, Знак2, Знак2 Знак Знак Знак, Знак2 Знак1,Знак2 Знак,Статьи0"/>
    <w:basedOn w:val="a4"/>
    <w:next w:val="a5"/>
    <w:link w:val="20"/>
    <w:qFormat/>
    <w:rsid w:val="00190195"/>
    <w:pPr>
      <w:keepNext/>
      <w:tabs>
        <w:tab w:val="num" w:pos="2160"/>
      </w:tabs>
      <w:spacing w:before="240" w:after="240"/>
      <w:ind w:left="2160" w:hanging="360"/>
      <w:jc w:val="center"/>
      <w:outlineLvl w:val="1"/>
    </w:pPr>
    <w:rPr>
      <w:rFonts w:cs="Arial"/>
      <w:b/>
      <w:bCs/>
      <w:i/>
      <w:iCs/>
      <w:szCs w:val="28"/>
    </w:rPr>
  </w:style>
  <w:style w:type="paragraph" w:styleId="3">
    <w:name w:val="heading 3"/>
    <w:aliases w:val="OG Heading 3, Знак3, Знак3 Знак Знак Знак,Знак3 Знак"/>
    <w:basedOn w:val="a4"/>
    <w:next w:val="a4"/>
    <w:link w:val="30"/>
    <w:uiPriority w:val="9"/>
    <w:qFormat/>
    <w:rsid w:val="00190195"/>
    <w:pPr>
      <w:keepNext/>
      <w:tabs>
        <w:tab w:val="num" w:pos="2880"/>
      </w:tabs>
      <w:suppressAutoHyphens/>
      <w:spacing w:before="240" w:after="240"/>
      <w:ind w:left="2880" w:hanging="180"/>
      <w:jc w:val="center"/>
      <w:outlineLvl w:val="2"/>
    </w:pPr>
    <w:rPr>
      <w:rFonts w:cs="Arial"/>
      <w:bCs/>
      <w:i/>
      <w:szCs w:val="26"/>
    </w:rPr>
  </w:style>
  <w:style w:type="paragraph" w:styleId="4">
    <w:name w:val="heading 4"/>
    <w:basedOn w:val="a4"/>
    <w:next w:val="a4"/>
    <w:link w:val="40"/>
    <w:unhideWhenUsed/>
    <w:qFormat/>
    <w:rsid w:val="00190195"/>
    <w:pPr>
      <w:keepNext/>
      <w:tabs>
        <w:tab w:val="num" w:pos="3600"/>
      </w:tabs>
      <w:spacing w:before="240" w:after="240"/>
      <w:ind w:left="3600" w:hanging="360"/>
      <w:jc w:val="center"/>
      <w:outlineLvl w:val="3"/>
    </w:pPr>
    <w:rPr>
      <w:bCs/>
      <w:sz w:val="28"/>
      <w:szCs w:val="28"/>
      <w:u w:val="single"/>
    </w:rPr>
  </w:style>
  <w:style w:type="paragraph" w:styleId="5">
    <w:name w:val="heading 5"/>
    <w:basedOn w:val="a4"/>
    <w:next w:val="a4"/>
    <w:link w:val="50"/>
    <w:uiPriority w:val="9"/>
    <w:qFormat/>
    <w:rsid w:val="00190195"/>
    <w:pPr>
      <w:tabs>
        <w:tab w:val="num" w:pos="4320"/>
      </w:tabs>
      <w:spacing w:before="240" w:after="60"/>
      <w:ind w:left="4320" w:hanging="360"/>
      <w:jc w:val="both"/>
      <w:outlineLvl w:val="4"/>
    </w:pPr>
    <w:rPr>
      <w:rFonts w:ascii="Calibri" w:hAnsi="Calibri"/>
      <w:b/>
      <w:bCs/>
      <w:i/>
      <w:iCs/>
      <w:sz w:val="26"/>
      <w:szCs w:val="26"/>
      <w:lang w:eastAsia="en-US"/>
    </w:rPr>
  </w:style>
  <w:style w:type="paragraph" w:styleId="6">
    <w:name w:val="heading 6"/>
    <w:basedOn w:val="a4"/>
    <w:next w:val="a4"/>
    <w:link w:val="60"/>
    <w:unhideWhenUsed/>
    <w:qFormat/>
    <w:rsid w:val="00190195"/>
    <w:pPr>
      <w:keepNext/>
      <w:keepLines/>
      <w:tabs>
        <w:tab w:val="num" w:pos="5040"/>
      </w:tabs>
      <w:spacing w:before="200"/>
      <w:ind w:left="5040" w:hanging="180"/>
      <w:outlineLvl w:val="5"/>
    </w:pPr>
    <w:rPr>
      <w:rFonts w:ascii="Cambria" w:hAnsi="Cambria"/>
      <w:color w:val="243F60"/>
    </w:rPr>
  </w:style>
  <w:style w:type="paragraph" w:styleId="7">
    <w:name w:val="heading 7"/>
    <w:aliases w:val="Заголовок x.x"/>
    <w:basedOn w:val="a4"/>
    <w:next w:val="a4"/>
    <w:link w:val="70"/>
    <w:uiPriority w:val="9"/>
    <w:qFormat/>
    <w:rsid w:val="00190195"/>
    <w:pPr>
      <w:tabs>
        <w:tab w:val="num" w:pos="5760"/>
      </w:tabs>
      <w:spacing w:before="240" w:after="60"/>
      <w:ind w:left="5760" w:hanging="360"/>
      <w:jc w:val="both"/>
      <w:outlineLvl w:val="6"/>
    </w:pPr>
    <w:rPr>
      <w:rFonts w:ascii="Calibri" w:hAnsi="Calibri"/>
      <w:lang w:eastAsia="en-US"/>
    </w:rPr>
  </w:style>
  <w:style w:type="paragraph" w:styleId="8">
    <w:name w:val="heading 8"/>
    <w:basedOn w:val="a4"/>
    <w:next w:val="a4"/>
    <w:link w:val="80"/>
    <w:uiPriority w:val="9"/>
    <w:qFormat/>
    <w:rsid w:val="001631A6"/>
    <w:pPr>
      <w:keepNext/>
      <w:tabs>
        <w:tab w:val="num" w:pos="6480"/>
      </w:tabs>
      <w:ind w:left="1440" w:hanging="432"/>
      <w:jc w:val="center"/>
      <w:outlineLvl w:val="7"/>
    </w:pPr>
    <w:rPr>
      <w:rFonts w:ascii="Courier New" w:hAnsi="Courier New"/>
      <w:b/>
      <w:sz w:val="28"/>
    </w:rPr>
  </w:style>
  <w:style w:type="paragraph" w:styleId="9">
    <w:name w:val="heading 9"/>
    <w:basedOn w:val="a4"/>
    <w:next w:val="a4"/>
    <w:link w:val="90"/>
    <w:unhideWhenUsed/>
    <w:qFormat/>
    <w:rsid w:val="001631A6"/>
    <w:pPr>
      <w:keepNext/>
      <w:keepLines/>
      <w:tabs>
        <w:tab w:val="num" w:pos="7200"/>
      </w:tabs>
      <w:spacing w:before="200"/>
      <w:ind w:left="7200" w:hanging="180"/>
      <w:outlineLvl w:val="8"/>
    </w:pPr>
    <w:rPr>
      <w:rFonts w:asciiTheme="majorHAnsi" w:eastAsiaTheme="majorEastAsia" w:hAnsiTheme="majorHAnsi" w:cstheme="majorBidi"/>
      <w:i/>
      <w:iCs/>
      <w:color w:val="404040" w:themeColor="text1" w:themeTint="BF"/>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ConsPlusNormal">
    <w:name w:val="ConsPlusNormal"/>
    <w:link w:val="ConsPlusNormal0"/>
    <w:rsid w:val="00D40E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qFormat/>
    <w:rsid w:val="00D40E05"/>
    <w:pPr>
      <w:autoSpaceDE w:val="0"/>
      <w:autoSpaceDN w:val="0"/>
      <w:adjustRightInd w:val="0"/>
      <w:spacing w:after="0" w:line="240" w:lineRule="auto"/>
      <w:jc w:val="right"/>
    </w:pPr>
    <w:rPr>
      <w:rFonts w:ascii="Times New Roman" w:eastAsia="Times New Roman" w:hAnsi="Times New Roman" w:cs="Times New Roman"/>
      <w:color w:val="000000"/>
      <w:sz w:val="24"/>
      <w:szCs w:val="24"/>
      <w:lang w:eastAsia="ru-RU"/>
    </w:rPr>
  </w:style>
  <w:style w:type="paragraph" w:styleId="a9">
    <w:name w:val="Balloon Text"/>
    <w:aliases w:val=" Знак5"/>
    <w:basedOn w:val="a4"/>
    <w:link w:val="aa"/>
    <w:uiPriority w:val="99"/>
    <w:unhideWhenUsed/>
    <w:rsid w:val="00D40E05"/>
    <w:rPr>
      <w:rFonts w:ascii="Segoe UI" w:hAnsi="Segoe UI" w:cs="Segoe UI"/>
      <w:sz w:val="18"/>
      <w:szCs w:val="18"/>
    </w:rPr>
  </w:style>
  <w:style w:type="character" w:customStyle="1" w:styleId="aa">
    <w:name w:val="Текст выноски Знак"/>
    <w:aliases w:val=" Знак5 Знак"/>
    <w:basedOn w:val="a6"/>
    <w:link w:val="a9"/>
    <w:uiPriority w:val="99"/>
    <w:rsid w:val="00D40E05"/>
    <w:rPr>
      <w:rFonts w:ascii="Segoe UI" w:eastAsia="Times New Roman" w:hAnsi="Segoe UI" w:cs="Segoe UI"/>
      <w:sz w:val="18"/>
      <w:szCs w:val="18"/>
      <w:lang w:eastAsia="ru-RU"/>
    </w:rPr>
  </w:style>
  <w:style w:type="character" w:styleId="ab">
    <w:name w:val="Hyperlink"/>
    <w:basedOn w:val="a6"/>
    <w:uiPriority w:val="99"/>
    <w:unhideWhenUsed/>
    <w:rsid w:val="00665313"/>
    <w:rPr>
      <w:color w:val="0000FF"/>
      <w:u w:val="single"/>
    </w:rPr>
  </w:style>
  <w:style w:type="paragraph" w:styleId="ac">
    <w:name w:val="footer"/>
    <w:aliases w:val=" Знак6, Знак12,Знак12"/>
    <w:basedOn w:val="a4"/>
    <w:link w:val="ad"/>
    <w:unhideWhenUsed/>
    <w:rsid w:val="00234556"/>
    <w:pPr>
      <w:tabs>
        <w:tab w:val="center" w:pos="4677"/>
        <w:tab w:val="right" w:pos="9355"/>
      </w:tabs>
    </w:pPr>
  </w:style>
  <w:style w:type="character" w:customStyle="1" w:styleId="ad">
    <w:name w:val="Нижний колонтитул Знак"/>
    <w:aliases w:val=" Знак6 Знак, Знак12 Знак,Знак12 Знак"/>
    <w:basedOn w:val="a6"/>
    <w:link w:val="ac"/>
    <w:uiPriority w:val="99"/>
    <w:rsid w:val="00234556"/>
    <w:rPr>
      <w:rFonts w:ascii="Times New Roman" w:eastAsia="Times New Roman" w:hAnsi="Times New Roman" w:cs="Times New Roman"/>
      <w:sz w:val="24"/>
      <w:szCs w:val="24"/>
      <w:lang w:eastAsia="ru-RU"/>
    </w:rPr>
  </w:style>
  <w:style w:type="table" w:customStyle="1" w:styleId="TableGridReport1">
    <w:name w:val="Table Grid Report1"/>
    <w:basedOn w:val="a7"/>
    <w:next w:val="ae"/>
    <w:rsid w:val="00234556"/>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header"/>
    <w:aliases w:val="ВерхКолонтитул, Знак4, Знак10,Знак10"/>
    <w:basedOn w:val="a4"/>
    <w:link w:val="af0"/>
    <w:uiPriority w:val="99"/>
    <w:unhideWhenUsed/>
    <w:rsid w:val="00234556"/>
    <w:pPr>
      <w:tabs>
        <w:tab w:val="center" w:pos="4677"/>
        <w:tab w:val="right" w:pos="9355"/>
      </w:tabs>
      <w:ind w:firstLine="709"/>
      <w:jc w:val="both"/>
    </w:pPr>
    <w:rPr>
      <w:szCs w:val="22"/>
    </w:rPr>
  </w:style>
  <w:style w:type="character" w:customStyle="1" w:styleId="af0">
    <w:name w:val="Верхний колонтитул Знак"/>
    <w:aliases w:val="ВерхКолонтитул Знак, Знак4 Знак, Знак10 Знак,Знак10 Знак"/>
    <w:basedOn w:val="a6"/>
    <w:link w:val="af"/>
    <w:uiPriority w:val="99"/>
    <w:rsid w:val="00234556"/>
    <w:rPr>
      <w:rFonts w:ascii="Times New Roman" w:eastAsia="Times New Roman" w:hAnsi="Times New Roman" w:cs="Times New Roman"/>
      <w:sz w:val="24"/>
      <w:lang w:eastAsia="ru-RU"/>
    </w:rPr>
  </w:style>
  <w:style w:type="table" w:styleId="ae">
    <w:name w:val="Table Grid"/>
    <w:basedOn w:val="a7"/>
    <w:uiPriority w:val="59"/>
    <w:rsid w:val="002345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аголовок 11"/>
    <w:basedOn w:val="a4"/>
    <w:next w:val="a4"/>
    <w:link w:val="12"/>
    <w:uiPriority w:val="1"/>
    <w:qFormat/>
    <w:rsid w:val="00190195"/>
    <w:pPr>
      <w:keepNext/>
      <w:keepLines/>
      <w:suppressAutoHyphens/>
      <w:spacing w:before="480" w:after="240"/>
      <w:jc w:val="center"/>
      <w:outlineLvl w:val="0"/>
    </w:pPr>
    <w:rPr>
      <w:b/>
      <w:bCs/>
      <w:caps/>
      <w:szCs w:val="28"/>
    </w:rPr>
  </w:style>
  <w:style w:type="character" w:customStyle="1" w:styleId="20">
    <w:name w:val="Заголовок 2 Знак"/>
    <w:aliases w:val="ГЛАВА Знак, Знак2 Знак, Знак2 Знак Знак Знак Знак, Знак2 Знак1 Знак,Знак2 Знак Знак,Статьи0 Знак"/>
    <w:basedOn w:val="a6"/>
    <w:link w:val="2"/>
    <w:rsid w:val="00190195"/>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Знак3 Знак, Знак3 Знак Знак Знак Знак,Знак3 Знак Знак"/>
    <w:basedOn w:val="a6"/>
    <w:link w:val="3"/>
    <w:uiPriority w:val="9"/>
    <w:rsid w:val="00190195"/>
    <w:rPr>
      <w:rFonts w:ascii="Times New Roman" w:eastAsia="Times New Roman" w:hAnsi="Times New Roman" w:cs="Arial"/>
      <w:bCs/>
      <w:i/>
      <w:sz w:val="24"/>
      <w:szCs w:val="26"/>
      <w:lang w:eastAsia="ru-RU"/>
    </w:rPr>
  </w:style>
  <w:style w:type="character" w:customStyle="1" w:styleId="40">
    <w:name w:val="Заголовок 4 Знак"/>
    <w:basedOn w:val="a6"/>
    <w:link w:val="4"/>
    <w:rsid w:val="00190195"/>
    <w:rPr>
      <w:rFonts w:ascii="Times New Roman" w:eastAsia="Times New Roman" w:hAnsi="Times New Roman" w:cs="Times New Roman"/>
      <w:bCs/>
      <w:sz w:val="28"/>
      <w:szCs w:val="28"/>
      <w:u w:val="single"/>
      <w:lang w:eastAsia="ru-RU"/>
    </w:rPr>
  </w:style>
  <w:style w:type="character" w:customStyle="1" w:styleId="50">
    <w:name w:val="Заголовок 5 Знак"/>
    <w:basedOn w:val="a6"/>
    <w:link w:val="5"/>
    <w:uiPriority w:val="9"/>
    <w:rsid w:val="00190195"/>
    <w:rPr>
      <w:rFonts w:ascii="Calibri" w:eastAsia="Times New Roman" w:hAnsi="Calibri" w:cs="Times New Roman"/>
      <w:b/>
      <w:bCs/>
      <w:i/>
      <w:iCs/>
      <w:sz w:val="26"/>
      <w:szCs w:val="26"/>
    </w:rPr>
  </w:style>
  <w:style w:type="paragraph" w:customStyle="1" w:styleId="61">
    <w:name w:val="Заголовок 61"/>
    <w:basedOn w:val="a4"/>
    <w:next w:val="a4"/>
    <w:uiPriority w:val="9"/>
    <w:semiHidden/>
    <w:unhideWhenUsed/>
    <w:qFormat/>
    <w:rsid w:val="00190195"/>
    <w:pPr>
      <w:keepNext/>
      <w:keepLines/>
      <w:spacing w:before="40"/>
      <w:jc w:val="both"/>
      <w:outlineLvl w:val="5"/>
    </w:pPr>
    <w:rPr>
      <w:rFonts w:ascii="Cambria" w:hAnsi="Cambria"/>
      <w:color w:val="243F60"/>
    </w:rPr>
  </w:style>
  <w:style w:type="character" w:customStyle="1" w:styleId="70">
    <w:name w:val="Заголовок 7 Знак"/>
    <w:aliases w:val="Заголовок x.x Знак"/>
    <w:basedOn w:val="a6"/>
    <w:link w:val="7"/>
    <w:uiPriority w:val="9"/>
    <w:rsid w:val="00190195"/>
    <w:rPr>
      <w:rFonts w:ascii="Calibri" w:eastAsia="Times New Roman" w:hAnsi="Calibri" w:cs="Times New Roman"/>
      <w:sz w:val="24"/>
      <w:szCs w:val="24"/>
    </w:rPr>
  </w:style>
  <w:style w:type="numbering" w:customStyle="1" w:styleId="13">
    <w:name w:val="Нет списка1"/>
    <w:next w:val="a8"/>
    <w:uiPriority w:val="99"/>
    <w:semiHidden/>
    <w:unhideWhenUsed/>
    <w:rsid w:val="00190195"/>
  </w:style>
  <w:style w:type="character" w:customStyle="1" w:styleId="12">
    <w:name w:val="Заголовок 1 Знак"/>
    <w:aliases w:val="Заголовок 1 Знак Знак Знак1,Заголовок 1 Знак Знак Знак Знак,новая страница Знак Знак,новая страница Знак1"/>
    <w:basedOn w:val="a6"/>
    <w:link w:val="111"/>
    <w:rsid w:val="00190195"/>
    <w:rPr>
      <w:rFonts w:ascii="Times New Roman" w:eastAsia="Times New Roman" w:hAnsi="Times New Roman" w:cs="Times New Roman"/>
      <w:b/>
      <w:bCs/>
      <w:caps/>
      <w:sz w:val="24"/>
      <w:szCs w:val="28"/>
      <w:lang w:eastAsia="ru-RU"/>
    </w:rPr>
  </w:style>
  <w:style w:type="paragraph" w:customStyle="1" w:styleId="a5">
    <w:name w:val="Обычный текст"/>
    <w:basedOn w:val="a4"/>
    <w:link w:val="af1"/>
    <w:qFormat/>
    <w:rsid w:val="00190195"/>
    <w:pPr>
      <w:ind w:firstLine="709"/>
      <w:jc w:val="both"/>
    </w:pPr>
    <w:rPr>
      <w:lang w:val="en-US" w:eastAsia="ar-SA" w:bidi="en-US"/>
    </w:rPr>
  </w:style>
  <w:style w:type="paragraph" w:customStyle="1" w:styleId="af2">
    <w:name w:val="Егор"/>
    <w:basedOn w:val="11"/>
    <w:rsid w:val="00190195"/>
    <w:pPr>
      <w:keepNext w:val="0"/>
      <w:keepLines w:val="0"/>
      <w:pageBreakBefore/>
      <w:suppressAutoHyphens/>
      <w:spacing w:before="120" w:after="120"/>
      <w:jc w:val="center"/>
      <w:outlineLvl w:val="9"/>
    </w:pPr>
    <w:rPr>
      <w:rFonts w:ascii="Times New Roman" w:eastAsia="Times New Roman" w:hAnsi="Times New Roman" w:cs="Times New Roman"/>
      <w:caps/>
      <w:color w:val="auto"/>
      <w:kern w:val="36"/>
      <w:sz w:val="32"/>
      <w:szCs w:val="32"/>
    </w:rPr>
  </w:style>
  <w:style w:type="paragraph" w:customStyle="1" w:styleId="z2">
    <w:name w:val="z2"/>
    <w:basedOn w:val="a4"/>
    <w:rsid w:val="00190195"/>
    <w:pPr>
      <w:spacing w:before="150" w:after="30"/>
      <w:jc w:val="center"/>
    </w:pPr>
    <w:rPr>
      <w:b/>
      <w:bCs/>
      <w:sz w:val="18"/>
      <w:szCs w:val="18"/>
    </w:rPr>
  </w:style>
  <w:style w:type="paragraph" w:styleId="af3">
    <w:name w:val="No Spacing"/>
    <w:aliases w:val="2 стиль"/>
    <w:basedOn w:val="a4"/>
    <w:link w:val="af4"/>
    <w:qFormat/>
    <w:rsid w:val="00190195"/>
    <w:pPr>
      <w:jc w:val="both"/>
    </w:pPr>
    <w:rPr>
      <w:rFonts w:eastAsia="Calibri"/>
      <w:lang w:eastAsia="en-US"/>
    </w:rPr>
  </w:style>
  <w:style w:type="character" w:customStyle="1" w:styleId="af4">
    <w:name w:val="Без интервала Знак"/>
    <w:aliases w:val="2 стиль Знак"/>
    <w:basedOn w:val="a6"/>
    <w:link w:val="af3"/>
    <w:rsid w:val="00190195"/>
    <w:rPr>
      <w:rFonts w:ascii="Times New Roman" w:eastAsia="Calibri" w:hAnsi="Times New Roman" w:cs="Times New Roman"/>
      <w:sz w:val="24"/>
      <w:szCs w:val="24"/>
    </w:rPr>
  </w:style>
  <w:style w:type="paragraph" w:styleId="af5">
    <w:name w:val="Normal (Web)"/>
    <w:aliases w:val="Обычный (Web)1,Обычный (веб) Знак Знак,Обычный (Web) Знак Знак Знак"/>
    <w:basedOn w:val="a4"/>
    <w:link w:val="af6"/>
    <w:unhideWhenUsed/>
    <w:rsid w:val="00190195"/>
    <w:pPr>
      <w:jc w:val="both"/>
    </w:pPr>
  </w:style>
  <w:style w:type="character" w:customStyle="1" w:styleId="af6">
    <w:name w:val="Обычный (веб) Знак"/>
    <w:aliases w:val="Обычный (Web)1 Знак,Обычный (веб) Знак Знак Знак,Обычный (Web) Знак Знак Знак Знак"/>
    <w:link w:val="af5"/>
    <w:uiPriority w:val="99"/>
    <w:rsid w:val="00190195"/>
    <w:rPr>
      <w:rFonts w:ascii="Times New Roman" w:eastAsia="Times New Roman" w:hAnsi="Times New Roman" w:cs="Times New Roman"/>
      <w:sz w:val="24"/>
      <w:szCs w:val="24"/>
      <w:lang w:eastAsia="ru-RU"/>
    </w:rPr>
  </w:style>
  <w:style w:type="table" w:customStyle="1" w:styleId="TableGridReport2">
    <w:name w:val="Table Grid Report2"/>
    <w:basedOn w:val="a7"/>
    <w:next w:val="ae"/>
    <w:uiPriority w:val="59"/>
    <w:rsid w:val="00190195"/>
    <w:pPr>
      <w:spacing w:before="120" w:after="0" w:line="240" w:lineRule="auto"/>
      <w:ind w:left="221"/>
      <w:jc w:val="both"/>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4">
    <w:name w:val="toc 1"/>
    <w:basedOn w:val="a4"/>
    <w:next w:val="a4"/>
    <w:autoRedefine/>
    <w:uiPriority w:val="39"/>
    <w:qFormat/>
    <w:rsid w:val="00190195"/>
    <w:pPr>
      <w:tabs>
        <w:tab w:val="right" w:leader="dot" w:pos="9344"/>
      </w:tabs>
      <w:spacing w:before="60" w:after="60"/>
    </w:pPr>
    <w:rPr>
      <w:rFonts w:eastAsia="Calibri"/>
      <w:b/>
      <w:bCs/>
      <w:caps/>
      <w:szCs w:val="32"/>
      <w:lang w:eastAsia="en-US"/>
    </w:rPr>
  </w:style>
  <w:style w:type="character" w:customStyle="1" w:styleId="110">
    <w:name w:val="Заголовок 1 Знак1"/>
    <w:aliases w:val="Заголовок 1 Знак Знак Знак2,Заголовок 1 Знак Знак Знак Знак1,новая страница Знак Знак1,новая страница Знак2"/>
    <w:basedOn w:val="a6"/>
    <w:link w:val="11"/>
    <w:rsid w:val="00190195"/>
    <w:rPr>
      <w:rFonts w:asciiTheme="majorHAnsi" w:eastAsiaTheme="majorEastAsia" w:hAnsiTheme="majorHAnsi" w:cstheme="majorBidi"/>
      <w:b/>
      <w:bCs/>
      <w:color w:val="2E74B5" w:themeColor="accent1" w:themeShade="BF"/>
      <w:sz w:val="28"/>
      <w:szCs w:val="28"/>
      <w:lang w:eastAsia="ru-RU"/>
    </w:rPr>
  </w:style>
  <w:style w:type="paragraph" w:styleId="af7">
    <w:name w:val="TOC Heading"/>
    <w:basedOn w:val="11"/>
    <w:next w:val="a4"/>
    <w:uiPriority w:val="39"/>
    <w:qFormat/>
    <w:rsid w:val="00190195"/>
    <w:pPr>
      <w:suppressAutoHyphens/>
      <w:spacing w:after="240"/>
      <w:jc w:val="center"/>
      <w:outlineLvl w:val="9"/>
    </w:pPr>
    <w:rPr>
      <w:rFonts w:ascii="Cambria" w:eastAsia="Times New Roman" w:hAnsi="Cambria" w:cs="Times New Roman"/>
      <w:caps/>
      <w:color w:val="365F91"/>
      <w:sz w:val="24"/>
      <w:lang w:eastAsia="en-US"/>
    </w:rPr>
  </w:style>
  <w:style w:type="paragraph" w:styleId="22">
    <w:name w:val="toc 2"/>
    <w:basedOn w:val="a4"/>
    <w:next w:val="a4"/>
    <w:autoRedefine/>
    <w:uiPriority w:val="39"/>
    <w:unhideWhenUsed/>
    <w:qFormat/>
    <w:rsid w:val="00190195"/>
    <w:pPr>
      <w:tabs>
        <w:tab w:val="right" w:leader="dot" w:pos="9344"/>
      </w:tabs>
      <w:spacing w:before="60" w:after="60"/>
      <w:ind w:left="442"/>
      <w:jc w:val="both"/>
    </w:pPr>
    <w:rPr>
      <w:rFonts w:eastAsia="Calibri"/>
      <w:iCs/>
      <w:szCs w:val="20"/>
      <w:lang w:eastAsia="en-US"/>
    </w:rPr>
  </w:style>
  <w:style w:type="paragraph" w:styleId="31">
    <w:name w:val="toc 3"/>
    <w:basedOn w:val="a4"/>
    <w:next w:val="a4"/>
    <w:autoRedefine/>
    <w:uiPriority w:val="39"/>
    <w:unhideWhenUsed/>
    <w:qFormat/>
    <w:rsid w:val="00190195"/>
    <w:pPr>
      <w:tabs>
        <w:tab w:val="right" w:leader="dot" w:pos="9344"/>
      </w:tabs>
      <w:spacing w:before="60" w:after="60"/>
      <w:ind w:left="663"/>
      <w:jc w:val="both"/>
    </w:pPr>
    <w:rPr>
      <w:rFonts w:eastAsia="Calibri"/>
      <w:szCs w:val="20"/>
      <w:lang w:eastAsia="en-US"/>
    </w:rPr>
  </w:style>
  <w:style w:type="paragraph" w:customStyle="1" w:styleId="15">
    <w:name w:val="Обычный1"/>
    <w:link w:val="Normal"/>
    <w:rsid w:val="00190195"/>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styleId="af8">
    <w:name w:val="Body Text"/>
    <w:aliases w:val="bt, Знак1 Знак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9"/>
    <w:unhideWhenUsed/>
    <w:qFormat/>
    <w:rsid w:val="00190195"/>
    <w:pPr>
      <w:spacing w:after="120"/>
    </w:pPr>
  </w:style>
  <w:style w:type="character" w:customStyle="1" w:styleId="af9">
    <w:name w:val="Основной текст Знак"/>
    <w:aliases w:val="bt Знак, Знак1 Знак Знак Знак Знак Знак,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Таймс Нью Знак1"/>
    <w:basedOn w:val="a6"/>
    <w:link w:val="af8"/>
    <w:rsid w:val="00190195"/>
    <w:rPr>
      <w:rFonts w:ascii="Times New Roman" w:eastAsia="Times New Roman" w:hAnsi="Times New Roman" w:cs="Times New Roman"/>
      <w:sz w:val="24"/>
      <w:szCs w:val="24"/>
      <w:lang w:eastAsia="ru-RU"/>
    </w:rPr>
  </w:style>
  <w:style w:type="paragraph" w:styleId="afa">
    <w:name w:val="Body Text First Indent"/>
    <w:basedOn w:val="a4"/>
    <w:link w:val="afb"/>
    <w:unhideWhenUsed/>
    <w:rsid w:val="00190195"/>
    <w:pPr>
      <w:spacing w:after="200" w:line="276" w:lineRule="auto"/>
      <w:ind w:firstLine="360"/>
    </w:pPr>
  </w:style>
  <w:style w:type="character" w:customStyle="1" w:styleId="afb">
    <w:name w:val="Красная строка Знак"/>
    <w:basedOn w:val="af9"/>
    <w:link w:val="afa"/>
    <w:rsid w:val="00190195"/>
    <w:rPr>
      <w:rFonts w:ascii="Times New Roman" w:eastAsia="Times New Roman" w:hAnsi="Times New Roman" w:cs="Times New Roman"/>
      <w:sz w:val="24"/>
      <w:szCs w:val="24"/>
      <w:lang w:eastAsia="ru-RU"/>
    </w:rPr>
  </w:style>
  <w:style w:type="paragraph" w:customStyle="1" w:styleId="0">
    <w:name w:val="КК0"/>
    <w:basedOn w:val="a4"/>
    <w:link w:val="00"/>
    <w:qFormat/>
    <w:rsid w:val="00190195"/>
    <w:pPr>
      <w:ind w:firstLine="709"/>
      <w:jc w:val="both"/>
    </w:pPr>
    <w:rPr>
      <w:sz w:val="26"/>
      <w:szCs w:val="26"/>
    </w:rPr>
  </w:style>
  <w:style w:type="character" w:customStyle="1" w:styleId="00">
    <w:name w:val="КК0 Знак"/>
    <w:basedOn w:val="a6"/>
    <w:link w:val="0"/>
    <w:rsid w:val="00190195"/>
    <w:rPr>
      <w:rFonts w:ascii="Times New Roman" w:eastAsia="Times New Roman" w:hAnsi="Times New Roman" w:cs="Times New Roman"/>
      <w:sz w:val="26"/>
      <w:szCs w:val="26"/>
      <w:lang w:eastAsia="ru-RU"/>
    </w:rPr>
  </w:style>
  <w:style w:type="character" w:customStyle="1" w:styleId="FontStyle31">
    <w:name w:val="Font Style31"/>
    <w:basedOn w:val="a6"/>
    <w:rsid w:val="00190195"/>
    <w:rPr>
      <w:rFonts w:ascii="Times New Roman" w:hAnsi="Times New Roman" w:cs="Times New Roman"/>
      <w:sz w:val="16"/>
      <w:szCs w:val="16"/>
    </w:rPr>
  </w:style>
  <w:style w:type="paragraph" w:customStyle="1" w:styleId="32">
    <w:name w:val="Егор3"/>
    <w:basedOn w:val="af2"/>
    <w:rsid w:val="00190195"/>
    <w:pPr>
      <w:pageBreakBefore w:val="0"/>
      <w:spacing w:before="0" w:after="200" w:line="276" w:lineRule="auto"/>
      <w:ind w:firstLine="851"/>
    </w:pPr>
    <w:rPr>
      <w:rFonts w:eastAsia="Calibri"/>
      <w:b w:val="0"/>
      <w:bCs w:val="0"/>
      <w:i/>
      <w:kern w:val="0"/>
      <w:sz w:val="26"/>
      <w:szCs w:val="22"/>
      <w:lang w:eastAsia="en-US"/>
    </w:rPr>
  </w:style>
  <w:style w:type="paragraph" w:styleId="23">
    <w:name w:val="Body Text 2"/>
    <w:aliases w:val=" Знак1"/>
    <w:basedOn w:val="a4"/>
    <w:link w:val="24"/>
    <w:uiPriority w:val="99"/>
    <w:rsid w:val="00190195"/>
    <w:pPr>
      <w:spacing w:line="480" w:lineRule="auto"/>
      <w:jc w:val="both"/>
    </w:pPr>
  </w:style>
  <w:style w:type="character" w:customStyle="1" w:styleId="24">
    <w:name w:val="Основной текст 2 Знак"/>
    <w:aliases w:val=" Знак1 Знак"/>
    <w:basedOn w:val="a6"/>
    <w:link w:val="23"/>
    <w:uiPriority w:val="99"/>
    <w:rsid w:val="00190195"/>
    <w:rPr>
      <w:rFonts w:ascii="Times New Roman" w:eastAsia="Times New Roman" w:hAnsi="Times New Roman" w:cs="Times New Roman"/>
      <w:sz w:val="24"/>
      <w:szCs w:val="24"/>
      <w:lang w:eastAsia="ru-RU"/>
    </w:rPr>
  </w:style>
  <w:style w:type="paragraph" w:styleId="afc">
    <w:name w:val="Body Text Indent"/>
    <w:aliases w:val="Основной текст 1,Нумерованный список !!,Надин стиль"/>
    <w:basedOn w:val="a4"/>
    <w:link w:val="afd"/>
    <w:rsid w:val="00190195"/>
    <w:pPr>
      <w:ind w:left="283"/>
      <w:jc w:val="both"/>
    </w:pPr>
  </w:style>
  <w:style w:type="character" w:customStyle="1" w:styleId="afd">
    <w:name w:val="Основной текст с отступом Знак"/>
    <w:aliases w:val="Основной текст 1 Знак,Нумерованный список !! Знак,Надин стиль Знак"/>
    <w:basedOn w:val="a6"/>
    <w:link w:val="afc"/>
    <w:rsid w:val="00190195"/>
    <w:rPr>
      <w:rFonts w:ascii="Times New Roman" w:eastAsia="Times New Roman" w:hAnsi="Times New Roman" w:cs="Times New Roman"/>
      <w:sz w:val="24"/>
      <w:szCs w:val="24"/>
      <w:lang w:eastAsia="ru-RU"/>
    </w:rPr>
  </w:style>
  <w:style w:type="paragraph" w:styleId="25">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6"/>
    <w:rsid w:val="00190195"/>
    <w:pPr>
      <w:spacing w:line="480" w:lineRule="auto"/>
      <w:ind w:left="283"/>
      <w:jc w:val="both"/>
    </w:pPr>
  </w:style>
  <w:style w:type="character" w:customStyle="1" w:styleId="26">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6"/>
    <w:link w:val="25"/>
    <w:rsid w:val="00190195"/>
    <w:rPr>
      <w:rFonts w:ascii="Times New Roman" w:eastAsia="Times New Roman" w:hAnsi="Times New Roman" w:cs="Times New Roman"/>
      <w:sz w:val="24"/>
      <w:szCs w:val="24"/>
      <w:lang w:eastAsia="ru-RU"/>
    </w:rPr>
  </w:style>
  <w:style w:type="paragraph" w:styleId="33">
    <w:name w:val="Body Text 3"/>
    <w:basedOn w:val="a4"/>
    <w:link w:val="34"/>
    <w:rsid w:val="00190195"/>
    <w:pPr>
      <w:jc w:val="both"/>
    </w:pPr>
    <w:rPr>
      <w:sz w:val="16"/>
      <w:szCs w:val="16"/>
    </w:rPr>
  </w:style>
  <w:style w:type="character" w:customStyle="1" w:styleId="34">
    <w:name w:val="Основной текст 3 Знак"/>
    <w:basedOn w:val="a6"/>
    <w:link w:val="33"/>
    <w:rsid w:val="00190195"/>
    <w:rPr>
      <w:rFonts w:ascii="Times New Roman" w:eastAsia="Times New Roman" w:hAnsi="Times New Roman" w:cs="Times New Roman"/>
      <w:sz w:val="16"/>
      <w:szCs w:val="16"/>
      <w:lang w:eastAsia="ru-RU"/>
    </w:rPr>
  </w:style>
  <w:style w:type="paragraph" w:styleId="afe">
    <w:name w:val="Plain Text"/>
    <w:aliases w:val="Текст1"/>
    <w:basedOn w:val="a4"/>
    <w:link w:val="aff"/>
    <w:rsid w:val="00190195"/>
    <w:pPr>
      <w:jc w:val="both"/>
    </w:pPr>
    <w:rPr>
      <w:rFonts w:ascii="Courier New" w:hAnsi="Courier New"/>
      <w:sz w:val="20"/>
      <w:szCs w:val="20"/>
    </w:rPr>
  </w:style>
  <w:style w:type="character" w:customStyle="1" w:styleId="aff">
    <w:name w:val="Текст Знак"/>
    <w:aliases w:val="Текст1 Знак"/>
    <w:basedOn w:val="a6"/>
    <w:link w:val="afe"/>
    <w:rsid w:val="00190195"/>
    <w:rPr>
      <w:rFonts w:ascii="Courier New" w:eastAsia="Times New Roman" w:hAnsi="Courier New" w:cs="Times New Roman"/>
      <w:sz w:val="20"/>
      <w:szCs w:val="20"/>
      <w:lang w:eastAsia="ru-RU"/>
    </w:rPr>
  </w:style>
  <w:style w:type="character" w:customStyle="1" w:styleId="FontStyle15">
    <w:name w:val="Font Style15"/>
    <w:basedOn w:val="a6"/>
    <w:rsid w:val="00190195"/>
    <w:rPr>
      <w:rFonts w:ascii="Times New Roman" w:hAnsi="Times New Roman" w:cs="Times New Roman" w:hint="default"/>
      <w:sz w:val="26"/>
      <w:szCs w:val="26"/>
    </w:rPr>
  </w:style>
  <w:style w:type="paragraph" w:customStyle="1" w:styleId="27">
    <w:name w:val="Знак Знак Знак2 Знак Знак Знак Знак Знак Знак Знак"/>
    <w:basedOn w:val="a4"/>
    <w:rsid w:val="00190195"/>
    <w:pPr>
      <w:jc w:val="both"/>
    </w:pPr>
    <w:rPr>
      <w:rFonts w:ascii="Verdana" w:hAnsi="Verdana" w:cs="Verdana"/>
      <w:sz w:val="20"/>
      <w:szCs w:val="20"/>
      <w:lang w:val="en-US" w:eastAsia="en-US"/>
    </w:rPr>
  </w:style>
  <w:style w:type="paragraph" w:styleId="aff0">
    <w:name w:val="caption"/>
    <w:basedOn w:val="a4"/>
    <w:next w:val="a4"/>
    <w:qFormat/>
    <w:rsid w:val="00190195"/>
    <w:pPr>
      <w:ind w:left="709"/>
      <w:jc w:val="center"/>
    </w:pPr>
    <w:rPr>
      <w:rFonts w:ascii="Calibri" w:eastAsia="Calibri" w:hAnsi="Calibri"/>
      <w:b/>
      <w:bCs/>
      <w:sz w:val="20"/>
      <w:szCs w:val="20"/>
      <w:lang w:eastAsia="en-US"/>
    </w:rPr>
  </w:style>
  <w:style w:type="paragraph" w:styleId="36">
    <w:name w:val="Body Text Indent 3"/>
    <w:aliases w:val="дисер"/>
    <w:basedOn w:val="a4"/>
    <w:link w:val="37"/>
    <w:unhideWhenUsed/>
    <w:rsid w:val="00190195"/>
    <w:pPr>
      <w:ind w:left="283"/>
      <w:jc w:val="both"/>
    </w:pPr>
    <w:rPr>
      <w:rFonts w:ascii="Calibri" w:eastAsia="Calibri" w:hAnsi="Calibri"/>
      <w:sz w:val="16"/>
      <w:szCs w:val="16"/>
      <w:lang w:eastAsia="en-US"/>
    </w:rPr>
  </w:style>
  <w:style w:type="character" w:customStyle="1" w:styleId="37">
    <w:name w:val="Основной текст с отступом 3 Знак"/>
    <w:aliases w:val="дисер Знак"/>
    <w:basedOn w:val="a6"/>
    <w:link w:val="36"/>
    <w:rsid w:val="00190195"/>
    <w:rPr>
      <w:rFonts w:ascii="Calibri" w:eastAsia="Calibri" w:hAnsi="Calibri" w:cs="Times New Roman"/>
      <w:sz w:val="16"/>
      <w:szCs w:val="16"/>
    </w:rPr>
  </w:style>
  <w:style w:type="character" w:customStyle="1" w:styleId="aff1">
    <w:name w:val="Схема документа Знак"/>
    <w:link w:val="aff2"/>
    <w:semiHidden/>
    <w:rsid w:val="00190195"/>
    <w:rPr>
      <w:rFonts w:ascii="Tahoma" w:eastAsia="Calibri" w:hAnsi="Tahoma" w:cs="Tahoma"/>
      <w:sz w:val="20"/>
      <w:szCs w:val="20"/>
      <w:shd w:val="clear" w:color="auto" w:fill="000080"/>
    </w:rPr>
  </w:style>
  <w:style w:type="paragraph" w:styleId="aff2">
    <w:name w:val="Document Map"/>
    <w:basedOn w:val="a4"/>
    <w:link w:val="aff1"/>
    <w:semiHidden/>
    <w:rsid w:val="00190195"/>
    <w:pPr>
      <w:shd w:val="clear" w:color="auto" w:fill="000080"/>
      <w:jc w:val="both"/>
    </w:pPr>
    <w:rPr>
      <w:rFonts w:ascii="Tahoma" w:eastAsia="Calibri" w:hAnsi="Tahoma" w:cs="Tahoma"/>
      <w:sz w:val="20"/>
      <w:szCs w:val="20"/>
      <w:lang w:eastAsia="en-US"/>
    </w:rPr>
  </w:style>
  <w:style w:type="character" w:customStyle="1" w:styleId="16">
    <w:name w:val="Схема документа Знак1"/>
    <w:basedOn w:val="a6"/>
    <w:uiPriority w:val="99"/>
    <w:semiHidden/>
    <w:rsid w:val="00190195"/>
    <w:rPr>
      <w:rFonts w:ascii="Tahoma" w:eastAsia="Times New Roman" w:hAnsi="Tahoma" w:cs="Tahoma"/>
      <w:sz w:val="16"/>
      <w:szCs w:val="16"/>
      <w:lang w:eastAsia="ru-RU"/>
    </w:rPr>
  </w:style>
  <w:style w:type="paragraph" w:customStyle="1" w:styleId="aff3">
    <w:name w:val="заголовок таблицы"/>
    <w:basedOn w:val="a4"/>
    <w:link w:val="aff4"/>
    <w:rsid w:val="00190195"/>
    <w:pPr>
      <w:spacing w:line="312" w:lineRule="auto"/>
      <w:jc w:val="center"/>
    </w:pPr>
    <w:rPr>
      <w:b/>
      <w:sz w:val="26"/>
    </w:rPr>
  </w:style>
  <w:style w:type="character" w:customStyle="1" w:styleId="aff4">
    <w:name w:val="заголовок таблицы Знак"/>
    <w:link w:val="aff3"/>
    <w:rsid w:val="00190195"/>
    <w:rPr>
      <w:rFonts w:ascii="Times New Roman" w:eastAsia="Times New Roman" w:hAnsi="Times New Roman" w:cs="Times New Roman"/>
      <w:b/>
      <w:sz w:val="26"/>
      <w:szCs w:val="24"/>
      <w:lang w:eastAsia="ru-RU"/>
    </w:rPr>
  </w:style>
  <w:style w:type="paragraph" w:customStyle="1" w:styleId="aff5">
    <w:name w:val="Основной"/>
    <w:basedOn w:val="a4"/>
    <w:link w:val="aff6"/>
    <w:rsid w:val="00190195"/>
    <w:pPr>
      <w:spacing w:line="312" w:lineRule="auto"/>
      <w:ind w:firstLine="720"/>
      <w:jc w:val="both"/>
    </w:pPr>
    <w:rPr>
      <w:sz w:val="28"/>
    </w:rPr>
  </w:style>
  <w:style w:type="character" w:customStyle="1" w:styleId="aff6">
    <w:name w:val="Основной Знак"/>
    <w:link w:val="aff5"/>
    <w:rsid w:val="00190195"/>
    <w:rPr>
      <w:rFonts w:ascii="Times New Roman" w:eastAsia="Times New Roman" w:hAnsi="Times New Roman" w:cs="Times New Roman"/>
      <w:sz w:val="28"/>
      <w:szCs w:val="24"/>
      <w:lang w:eastAsia="ru-RU"/>
    </w:rPr>
  </w:style>
  <w:style w:type="paragraph" w:styleId="aff7">
    <w:name w:val="Subtitle"/>
    <w:basedOn w:val="a4"/>
    <w:next w:val="a4"/>
    <w:link w:val="aff8"/>
    <w:qFormat/>
    <w:rsid w:val="00190195"/>
    <w:pPr>
      <w:spacing w:after="60"/>
      <w:jc w:val="center"/>
      <w:outlineLvl w:val="1"/>
    </w:pPr>
    <w:rPr>
      <w:rFonts w:ascii="Cambria" w:hAnsi="Cambria"/>
      <w:lang w:eastAsia="en-US"/>
    </w:rPr>
  </w:style>
  <w:style w:type="character" w:customStyle="1" w:styleId="aff8">
    <w:name w:val="Подзаголовок Знак"/>
    <w:basedOn w:val="a6"/>
    <w:link w:val="aff7"/>
    <w:rsid w:val="00190195"/>
    <w:rPr>
      <w:rFonts w:ascii="Cambria" w:eastAsia="Times New Roman" w:hAnsi="Cambria" w:cs="Times New Roman"/>
      <w:sz w:val="24"/>
      <w:szCs w:val="24"/>
    </w:rPr>
  </w:style>
  <w:style w:type="paragraph" w:styleId="28">
    <w:name w:val="Quote"/>
    <w:basedOn w:val="a4"/>
    <w:next w:val="a4"/>
    <w:link w:val="29"/>
    <w:uiPriority w:val="29"/>
    <w:qFormat/>
    <w:rsid w:val="00190195"/>
    <w:pPr>
      <w:jc w:val="both"/>
    </w:pPr>
    <w:rPr>
      <w:rFonts w:ascii="Calibri" w:eastAsia="Calibri" w:hAnsi="Calibri"/>
      <w:i/>
      <w:iCs/>
      <w:color w:val="000000"/>
      <w:lang w:eastAsia="en-US"/>
    </w:rPr>
  </w:style>
  <w:style w:type="character" w:customStyle="1" w:styleId="29">
    <w:name w:val="Цитата 2 Знак"/>
    <w:basedOn w:val="a6"/>
    <w:link w:val="28"/>
    <w:uiPriority w:val="29"/>
    <w:rsid w:val="00190195"/>
    <w:rPr>
      <w:rFonts w:ascii="Calibri" w:eastAsia="Calibri" w:hAnsi="Calibri" w:cs="Times New Roman"/>
      <w:i/>
      <w:iCs/>
      <w:color w:val="000000"/>
      <w:sz w:val="24"/>
      <w:szCs w:val="24"/>
    </w:rPr>
  </w:style>
  <w:style w:type="paragraph" w:customStyle="1" w:styleId="aff9">
    <w:name w:val="ПодзаголовокКАТЯ"/>
    <w:basedOn w:val="aff7"/>
    <w:qFormat/>
    <w:rsid w:val="00190195"/>
    <w:rPr>
      <w:rFonts w:ascii="Times New Roman" w:hAnsi="Times New Roman"/>
      <w:i/>
      <w:sz w:val="26"/>
      <w:szCs w:val="26"/>
    </w:rPr>
  </w:style>
  <w:style w:type="paragraph" w:styleId="41">
    <w:name w:val="toc 4"/>
    <w:basedOn w:val="a4"/>
    <w:next w:val="a4"/>
    <w:autoRedefine/>
    <w:unhideWhenUsed/>
    <w:rsid w:val="00190195"/>
    <w:pPr>
      <w:ind w:left="660"/>
      <w:jc w:val="both"/>
    </w:pPr>
    <w:rPr>
      <w:rFonts w:ascii="Calibri" w:eastAsia="Calibri" w:hAnsi="Calibri"/>
      <w:sz w:val="20"/>
      <w:szCs w:val="20"/>
      <w:lang w:eastAsia="en-US"/>
    </w:rPr>
  </w:style>
  <w:style w:type="paragraph" w:styleId="51">
    <w:name w:val="toc 5"/>
    <w:basedOn w:val="a4"/>
    <w:next w:val="a4"/>
    <w:autoRedefine/>
    <w:unhideWhenUsed/>
    <w:rsid w:val="00190195"/>
    <w:pPr>
      <w:ind w:left="880"/>
      <w:jc w:val="both"/>
    </w:pPr>
    <w:rPr>
      <w:rFonts w:ascii="Calibri" w:eastAsia="Calibri" w:hAnsi="Calibri"/>
      <w:sz w:val="20"/>
      <w:szCs w:val="20"/>
      <w:lang w:eastAsia="en-US"/>
    </w:rPr>
  </w:style>
  <w:style w:type="paragraph" w:styleId="62">
    <w:name w:val="toc 6"/>
    <w:basedOn w:val="a4"/>
    <w:next w:val="a4"/>
    <w:autoRedefine/>
    <w:unhideWhenUsed/>
    <w:rsid w:val="00190195"/>
    <w:pPr>
      <w:ind w:left="1100"/>
      <w:jc w:val="both"/>
    </w:pPr>
    <w:rPr>
      <w:rFonts w:ascii="Calibri" w:eastAsia="Calibri" w:hAnsi="Calibri"/>
      <w:sz w:val="20"/>
      <w:szCs w:val="20"/>
      <w:lang w:eastAsia="en-US"/>
    </w:rPr>
  </w:style>
  <w:style w:type="paragraph" w:styleId="71">
    <w:name w:val="toc 7"/>
    <w:basedOn w:val="a4"/>
    <w:next w:val="a4"/>
    <w:autoRedefine/>
    <w:unhideWhenUsed/>
    <w:rsid w:val="00190195"/>
    <w:pPr>
      <w:ind w:left="1320"/>
      <w:jc w:val="both"/>
    </w:pPr>
    <w:rPr>
      <w:rFonts w:ascii="Calibri" w:eastAsia="Calibri" w:hAnsi="Calibri"/>
      <w:sz w:val="20"/>
      <w:szCs w:val="20"/>
      <w:lang w:eastAsia="en-US"/>
    </w:rPr>
  </w:style>
  <w:style w:type="paragraph" w:styleId="81">
    <w:name w:val="toc 8"/>
    <w:basedOn w:val="a4"/>
    <w:next w:val="a4"/>
    <w:autoRedefine/>
    <w:unhideWhenUsed/>
    <w:rsid w:val="00190195"/>
    <w:pPr>
      <w:ind w:left="1540"/>
      <w:jc w:val="both"/>
    </w:pPr>
    <w:rPr>
      <w:rFonts w:ascii="Calibri" w:eastAsia="Calibri" w:hAnsi="Calibri"/>
      <w:sz w:val="20"/>
      <w:szCs w:val="20"/>
      <w:lang w:eastAsia="en-US"/>
    </w:rPr>
  </w:style>
  <w:style w:type="paragraph" w:styleId="91">
    <w:name w:val="toc 9"/>
    <w:basedOn w:val="a4"/>
    <w:next w:val="a4"/>
    <w:autoRedefine/>
    <w:unhideWhenUsed/>
    <w:rsid w:val="00190195"/>
    <w:pPr>
      <w:ind w:left="1760"/>
      <w:jc w:val="both"/>
    </w:pPr>
    <w:rPr>
      <w:rFonts w:ascii="Calibri" w:eastAsia="Calibri" w:hAnsi="Calibri"/>
      <w:sz w:val="20"/>
      <w:szCs w:val="20"/>
      <w:lang w:eastAsia="en-US"/>
    </w:rPr>
  </w:style>
  <w:style w:type="character" w:styleId="affa">
    <w:name w:val="page number"/>
    <w:basedOn w:val="a6"/>
    <w:rsid w:val="00190195"/>
  </w:style>
  <w:style w:type="character" w:customStyle="1" w:styleId="affb">
    <w:name w:val="Текст концевой сноски Знак"/>
    <w:link w:val="affc"/>
    <w:rsid w:val="00190195"/>
    <w:rPr>
      <w:rFonts w:ascii="Calibri" w:eastAsia="Calibri" w:hAnsi="Calibri" w:cs="Times New Roman"/>
      <w:sz w:val="20"/>
      <w:szCs w:val="20"/>
    </w:rPr>
  </w:style>
  <w:style w:type="paragraph" w:styleId="affc">
    <w:name w:val="endnote text"/>
    <w:basedOn w:val="a4"/>
    <w:link w:val="affb"/>
    <w:unhideWhenUsed/>
    <w:rsid w:val="00190195"/>
    <w:pPr>
      <w:jc w:val="both"/>
    </w:pPr>
    <w:rPr>
      <w:rFonts w:ascii="Calibri" w:eastAsia="Calibri" w:hAnsi="Calibri"/>
      <w:sz w:val="20"/>
      <w:szCs w:val="20"/>
      <w:lang w:eastAsia="en-US"/>
    </w:rPr>
  </w:style>
  <w:style w:type="character" w:customStyle="1" w:styleId="17">
    <w:name w:val="Текст концевой сноски Знак1"/>
    <w:basedOn w:val="a6"/>
    <w:uiPriority w:val="99"/>
    <w:semiHidden/>
    <w:rsid w:val="00190195"/>
    <w:rPr>
      <w:rFonts w:ascii="Times New Roman" w:eastAsia="Times New Roman" w:hAnsi="Times New Roman" w:cs="Times New Roman"/>
      <w:sz w:val="20"/>
      <w:szCs w:val="20"/>
      <w:lang w:eastAsia="ru-RU"/>
    </w:rPr>
  </w:style>
  <w:style w:type="paragraph" w:styleId="af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e"/>
    <w:unhideWhenUsed/>
    <w:rsid w:val="00190195"/>
    <w:pPr>
      <w:jc w:val="both"/>
    </w:pPr>
    <w:rPr>
      <w:rFonts w:ascii="Calibri" w:eastAsia="Calibri" w:hAnsi="Calibri"/>
      <w:sz w:val="20"/>
      <w:szCs w:val="20"/>
      <w:lang w:eastAsia="en-US"/>
    </w:rPr>
  </w:style>
  <w:style w:type="character" w:customStyle="1" w:styleId="af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6"/>
    <w:link w:val="affd"/>
    <w:rsid w:val="00190195"/>
    <w:rPr>
      <w:rFonts w:ascii="Calibri" w:eastAsia="Calibri" w:hAnsi="Calibri" w:cs="Times New Roman"/>
      <w:sz w:val="20"/>
      <w:szCs w:val="20"/>
    </w:rPr>
  </w:style>
  <w:style w:type="paragraph" w:customStyle="1" w:styleId="afff">
    <w:name w:val="Новый абзац"/>
    <w:basedOn w:val="a4"/>
    <w:link w:val="2a"/>
    <w:rsid w:val="00190195"/>
    <w:pPr>
      <w:ind w:firstLine="567"/>
      <w:jc w:val="both"/>
    </w:pPr>
    <w:rPr>
      <w:rFonts w:ascii="Arial" w:hAnsi="Arial"/>
      <w:szCs w:val="20"/>
    </w:rPr>
  </w:style>
  <w:style w:type="character" w:customStyle="1" w:styleId="2a">
    <w:name w:val="Новый абзац Знак2"/>
    <w:link w:val="afff"/>
    <w:rsid w:val="00190195"/>
    <w:rPr>
      <w:rFonts w:ascii="Arial" w:eastAsia="Times New Roman" w:hAnsi="Arial" w:cs="Times New Roman"/>
      <w:sz w:val="24"/>
      <w:szCs w:val="20"/>
      <w:lang w:eastAsia="ru-RU"/>
    </w:rPr>
  </w:style>
  <w:style w:type="paragraph" w:customStyle="1" w:styleId="18">
    <w:name w:val="Подзаголовок1катя"/>
    <w:basedOn w:val="aff7"/>
    <w:qFormat/>
    <w:rsid w:val="00190195"/>
    <w:pPr>
      <w:spacing w:after="120"/>
      <w:ind w:firstLine="709"/>
    </w:pPr>
    <w:rPr>
      <w:rFonts w:ascii="Times New Roman" w:hAnsi="Times New Roman"/>
      <w:sz w:val="26"/>
      <w:szCs w:val="26"/>
      <w:u w:val="single"/>
      <w:lang w:eastAsia="ru-RU"/>
    </w:rPr>
  </w:style>
  <w:style w:type="paragraph" w:customStyle="1" w:styleId="2b">
    <w:name w:val="Егор2"/>
    <w:basedOn w:val="3"/>
    <w:link w:val="2c"/>
    <w:rsid w:val="00190195"/>
    <w:pPr>
      <w:keepLines/>
      <w:spacing w:before="120" w:after="120"/>
      <w:ind w:left="1429" w:hanging="720"/>
      <w:outlineLvl w:val="9"/>
    </w:pPr>
    <w:rPr>
      <w:rFonts w:cs="Times New Roman"/>
      <w:lang w:eastAsia="en-US"/>
    </w:rPr>
  </w:style>
  <w:style w:type="character" w:customStyle="1" w:styleId="2c">
    <w:name w:val="Егор2 Знак"/>
    <w:link w:val="2b"/>
    <w:rsid w:val="00190195"/>
    <w:rPr>
      <w:rFonts w:ascii="Times New Roman" w:eastAsia="Times New Roman" w:hAnsi="Times New Roman" w:cs="Times New Roman"/>
      <w:bCs/>
      <w:i/>
      <w:sz w:val="24"/>
      <w:szCs w:val="26"/>
    </w:rPr>
  </w:style>
  <w:style w:type="paragraph" w:styleId="afff0">
    <w:name w:val="Title"/>
    <w:aliases w:val="Статьи"/>
    <w:basedOn w:val="a4"/>
    <w:next w:val="a4"/>
    <w:link w:val="afff1"/>
    <w:qFormat/>
    <w:rsid w:val="00190195"/>
    <w:pPr>
      <w:spacing w:before="240" w:after="60"/>
      <w:jc w:val="center"/>
      <w:outlineLvl w:val="0"/>
    </w:pPr>
    <w:rPr>
      <w:rFonts w:ascii="Cambria" w:hAnsi="Cambria"/>
      <w:b/>
      <w:bCs/>
      <w:kern w:val="28"/>
      <w:sz w:val="32"/>
      <w:szCs w:val="32"/>
      <w:lang w:eastAsia="en-US"/>
    </w:rPr>
  </w:style>
  <w:style w:type="character" w:customStyle="1" w:styleId="afff1">
    <w:name w:val="Название Знак"/>
    <w:aliases w:val="Статьи Знак"/>
    <w:basedOn w:val="a6"/>
    <w:link w:val="afff0"/>
    <w:rsid w:val="00190195"/>
    <w:rPr>
      <w:rFonts w:ascii="Cambria" w:eastAsia="Times New Roman" w:hAnsi="Cambria" w:cs="Times New Roman"/>
      <w:b/>
      <w:bCs/>
      <w:kern w:val="28"/>
      <w:sz w:val="32"/>
      <w:szCs w:val="32"/>
    </w:rPr>
  </w:style>
  <w:style w:type="paragraph" w:customStyle="1" w:styleId="S">
    <w:name w:val="S_Маркированный"/>
    <w:basedOn w:val="afff2"/>
    <w:link w:val="S0"/>
    <w:autoRedefine/>
    <w:rsid w:val="00190195"/>
    <w:pPr>
      <w:contextualSpacing w:val="0"/>
    </w:pPr>
    <w:rPr>
      <w:rFonts w:eastAsia="Calibri"/>
      <w:color w:val="FF0000"/>
      <w:sz w:val="26"/>
      <w:szCs w:val="26"/>
    </w:rPr>
  </w:style>
  <w:style w:type="paragraph" w:styleId="afff2">
    <w:name w:val="List Bullet"/>
    <w:basedOn w:val="a4"/>
    <w:link w:val="afff3"/>
    <w:unhideWhenUsed/>
    <w:rsid w:val="00190195"/>
    <w:pPr>
      <w:ind w:left="1429" w:hanging="360"/>
      <w:contextualSpacing/>
      <w:jc w:val="both"/>
    </w:pPr>
  </w:style>
  <w:style w:type="character" w:customStyle="1" w:styleId="S0">
    <w:name w:val="S_Маркированный Знак"/>
    <w:basedOn w:val="a6"/>
    <w:link w:val="S"/>
    <w:rsid w:val="00190195"/>
    <w:rPr>
      <w:rFonts w:ascii="Times New Roman" w:eastAsia="Calibri" w:hAnsi="Times New Roman" w:cs="Times New Roman"/>
      <w:color w:val="FF0000"/>
      <w:sz w:val="26"/>
      <w:szCs w:val="26"/>
      <w:lang w:eastAsia="ru-RU"/>
    </w:rPr>
  </w:style>
  <w:style w:type="paragraph" w:customStyle="1" w:styleId="ConsNormal">
    <w:name w:val="ConsNormal"/>
    <w:rsid w:val="00190195"/>
    <w:pPr>
      <w:widowControl w:val="0"/>
      <w:autoSpaceDE w:val="0"/>
      <w:autoSpaceDN w:val="0"/>
      <w:adjustRightInd w:val="0"/>
      <w:spacing w:before="120" w:after="0" w:line="240" w:lineRule="auto"/>
      <w:ind w:left="221" w:right="19772" w:firstLine="720"/>
      <w:jc w:val="both"/>
    </w:pPr>
    <w:rPr>
      <w:rFonts w:ascii="Arial" w:eastAsia="Times New Roman" w:hAnsi="Arial" w:cs="Arial"/>
      <w:sz w:val="20"/>
      <w:szCs w:val="20"/>
      <w:lang w:eastAsia="ru-RU"/>
    </w:rPr>
  </w:style>
  <w:style w:type="paragraph" w:customStyle="1" w:styleId="19">
    <w:name w:val="Абзац списка1"/>
    <w:basedOn w:val="a4"/>
    <w:qFormat/>
    <w:rsid w:val="00190195"/>
    <w:pPr>
      <w:spacing w:before="100" w:beforeAutospacing="1" w:after="100" w:afterAutospacing="1"/>
      <w:ind w:firstLine="709"/>
      <w:contextualSpacing/>
      <w:jc w:val="both"/>
    </w:pPr>
    <w:rPr>
      <w:rFonts w:ascii="Arial Narrow" w:eastAsia="Calibri" w:hAnsi="Arial Narrow"/>
      <w:sz w:val="28"/>
      <w:lang w:eastAsia="en-US"/>
    </w:rPr>
  </w:style>
  <w:style w:type="paragraph" w:customStyle="1" w:styleId="Tabl">
    <w:name w:val="Tabl"/>
    <w:basedOn w:val="a4"/>
    <w:rsid w:val="00190195"/>
    <w:pPr>
      <w:keepNext/>
      <w:jc w:val="right"/>
    </w:pPr>
    <w:rPr>
      <w:rFonts w:ascii="Trebuchet MS" w:hAnsi="Trebuchet MS"/>
      <w:i/>
    </w:rPr>
  </w:style>
  <w:style w:type="paragraph" w:customStyle="1" w:styleId="Tabn">
    <w:name w:val="Tab_n"/>
    <w:basedOn w:val="a4"/>
    <w:link w:val="Tabn2"/>
    <w:autoRedefine/>
    <w:rsid w:val="00190195"/>
    <w:pPr>
      <w:keepNext/>
      <w:jc w:val="center"/>
    </w:pPr>
    <w:rPr>
      <w:rFonts w:ascii="Trebuchet MS" w:hAnsi="Trebuchet MS"/>
      <w:i/>
      <w:w w:val="103"/>
      <w:lang w:eastAsia="en-US"/>
    </w:rPr>
  </w:style>
  <w:style w:type="character" w:customStyle="1" w:styleId="Tabn2">
    <w:name w:val="Tab_n Знак2"/>
    <w:link w:val="Tabn"/>
    <w:rsid w:val="00190195"/>
    <w:rPr>
      <w:rFonts w:ascii="Trebuchet MS" w:eastAsia="Times New Roman" w:hAnsi="Trebuchet MS" w:cs="Times New Roman"/>
      <w:i/>
      <w:w w:val="103"/>
      <w:sz w:val="24"/>
      <w:szCs w:val="24"/>
    </w:rPr>
  </w:style>
  <w:style w:type="character" w:customStyle="1" w:styleId="FontStyle80">
    <w:name w:val="Font Style80"/>
    <w:rsid w:val="00190195"/>
    <w:rPr>
      <w:rFonts w:ascii="Times New Roman" w:hAnsi="Times New Roman" w:cs="Times New Roman"/>
      <w:b/>
      <w:bCs/>
      <w:sz w:val="26"/>
      <w:szCs w:val="26"/>
    </w:rPr>
  </w:style>
  <w:style w:type="paragraph" w:customStyle="1" w:styleId="42">
    <w:name w:val="Егор4"/>
    <w:basedOn w:val="a4"/>
    <w:qFormat/>
    <w:rsid w:val="00190195"/>
    <w:pPr>
      <w:ind w:firstLine="851"/>
      <w:jc w:val="center"/>
    </w:pPr>
    <w:rPr>
      <w:rFonts w:eastAsia="Calibri"/>
      <w:sz w:val="26"/>
      <w:u w:val="single"/>
      <w:lang w:eastAsia="en-US"/>
    </w:rPr>
  </w:style>
  <w:style w:type="paragraph" w:customStyle="1" w:styleId="f">
    <w:name w:val="f"/>
    <w:basedOn w:val="a4"/>
    <w:rsid w:val="00190195"/>
    <w:pPr>
      <w:spacing w:before="100" w:beforeAutospacing="1" w:after="100" w:afterAutospacing="1"/>
      <w:jc w:val="both"/>
    </w:pPr>
  </w:style>
  <w:style w:type="paragraph" w:customStyle="1" w:styleId="oblasttxt">
    <w:name w:val="oblasttxt"/>
    <w:basedOn w:val="a4"/>
    <w:rsid w:val="00190195"/>
    <w:pPr>
      <w:spacing w:before="100" w:beforeAutospacing="1" w:after="100" w:afterAutospacing="1"/>
      <w:jc w:val="both"/>
    </w:pPr>
  </w:style>
  <w:style w:type="paragraph" w:customStyle="1" w:styleId="Style4">
    <w:name w:val="Style4"/>
    <w:basedOn w:val="a4"/>
    <w:rsid w:val="00190195"/>
    <w:pPr>
      <w:widowControl w:val="0"/>
      <w:autoSpaceDE w:val="0"/>
      <w:autoSpaceDN w:val="0"/>
      <w:adjustRightInd w:val="0"/>
      <w:spacing w:line="334" w:lineRule="exact"/>
      <w:ind w:firstLine="746"/>
      <w:jc w:val="both"/>
    </w:pPr>
  </w:style>
  <w:style w:type="table" w:customStyle="1" w:styleId="-31">
    <w:name w:val="Светлый список - Акцент 31"/>
    <w:basedOn w:val="a7"/>
    <w:next w:val="-3"/>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11">
    <w:name w:val="Светлый список - Акцент 11"/>
    <w:basedOn w:val="a7"/>
    <w:uiPriority w:val="61"/>
    <w:rsid w:val="00190195"/>
    <w:pPr>
      <w:spacing w:before="120" w:after="0" w:line="240" w:lineRule="auto"/>
      <w:ind w:left="221"/>
      <w:jc w:val="both"/>
    </w:pPr>
    <w:rPr>
      <w:rFonts w:eastAsia="Times New Roman"/>
      <w:lang w:eastAsia="ru-RU"/>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cimalAligned">
    <w:name w:val="Decimal Aligned"/>
    <w:basedOn w:val="a4"/>
    <w:uiPriority w:val="40"/>
    <w:qFormat/>
    <w:rsid w:val="00190195"/>
    <w:pPr>
      <w:tabs>
        <w:tab w:val="decimal" w:pos="360"/>
      </w:tabs>
      <w:jc w:val="both"/>
    </w:pPr>
    <w:rPr>
      <w:rFonts w:eastAsia="Calibri"/>
    </w:rPr>
  </w:style>
  <w:style w:type="character" w:customStyle="1" w:styleId="1a">
    <w:name w:val="Слабое выделение1"/>
    <w:basedOn w:val="a6"/>
    <w:uiPriority w:val="19"/>
    <w:qFormat/>
    <w:rsid w:val="00190195"/>
    <w:rPr>
      <w:i/>
      <w:iCs/>
      <w:color w:val="000000"/>
    </w:rPr>
  </w:style>
  <w:style w:type="table" w:customStyle="1" w:styleId="-110">
    <w:name w:val="Светлая заливка - Акцент 11"/>
    <w:basedOn w:val="a7"/>
    <w:uiPriority w:val="60"/>
    <w:rsid w:val="00190195"/>
    <w:pPr>
      <w:spacing w:before="120" w:after="0" w:line="240" w:lineRule="auto"/>
      <w:ind w:left="221"/>
      <w:jc w:val="both"/>
    </w:pPr>
    <w:rPr>
      <w:rFonts w:eastAsia="Times New Roman"/>
      <w:color w:val="4F81BD"/>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afff4">
    <w:name w:val="в таблице"/>
    <w:basedOn w:val="a4"/>
    <w:rsid w:val="00190195"/>
    <w:pPr>
      <w:suppressAutoHyphens/>
      <w:jc w:val="both"/>
    </w:pPr>
    <w:rPr>
      <w:rFonts w:cs="Calibri"/>
      <w:sz w:val="20"/>
      <w:lang w:eastAsia="ar-SA"/>
    </w:rPr>
  </w:style>
  <w:style w:type="paragraph" w:customStyle="1" w:styleId="2d">
    <w:name w:val="Текст2"/>
    <w:basedOn w:val="a4"/>
    <w:rsid w:val="00190195"/>
    <w:pPr>
      <w:jc w:val="both"/>
    </w:pPr>
    <w:rPr>
      <w:rFonts w:ascii="Courier New" w:hAnsi="Courier New"/>
      <w:sz w:val="20"/>
      <w:szCs w:val="20"/>
    </w:rPr>
  </w:style>
  <w:style w:type="paragraph" w:customStyle="1" w:styleId="S2">
    <w:name w:val="S_Таблица"/>
    <w:basedOn w:val="a4"/>
    <w:rsid w:val="00190195"/>
    <w:pPr>
      <w:tabs>
        <w:tab w:val="num" w:pos="720"/>
      </w:tabs>
      <w:suppressAutoHyphens/>
      <w:spacing w:line="360" w:lineRule="auto"/>
      <w:jc w:val="right"/>
    </w:pPr>
    <w:rPr>
      <w:rFonts w:cs="Calibri"/>
      <w:lang w:eastAsia="ar-SA"/>
    </w:rPr>
  </w:style>
  <w:style w:type="character" w:customStyle="1" w:styleId="apple-converted-space">
    <w:name w:val="apple-converted-space"/>
    <w:basedOn w:val="a6"/>
    <w:rsid w:val="00190195"/>
  </w:style>
  <w:style w:type="paragraph" w:customStyle="1" w:styleId="1b">
    <w:name w:val="Маркированный список1"/>
    <w:basedOn w:val="a4"/>
    <w:rsid w:val="00190195"/>
    <w:pPr>
      <w:widowControl w:val="0"/>
      <w:suppressAutoHyphens/>
      <w:autoSpaceDE w:val="0"/>
      <w:jc w:val="both"/>
    </w:pPr>
    <w:rPr>
      <w:sz w:val="26"/>
      <w:szCs w:val="20"/>
      <w:lang w:eastAsia="ar-SA"/>
    </w:rPr>
  </w:style>
  <w:style w:type="paragraph" w:customStyle="1" w:styleId="Main">
    <w:name w:val="Main"/>
    <w:link w:val="Main0"/>
    <w:rsid w:val="00190195"/>
    <w:pPr>
      <w:widowControl w:val="0"/>
      <w:spacing w:before="120" w:after="0" w:line="360" w:lineRule="auto"/>
      <w:ind w:left="221" w:firstLine="709"/>
      <w:jc w:val="both"/>
    </w:pPr>
    <w:rPr>
      <w:rFonts w:ascii="Times New Roman" w:eastAsia="Times New Roman" w:hAnsi="Times New Roman" w:cs="Tahoma"/>
      <w:sz w:val="24"/>
      <w:szCs w:val="16"/>
      <w:lang w:eastAsia="ru-RU"/>
    </w:rPr>
  </w:style>
  <w:style w:type="character" w:customStyle="1" w:styleId="Main0">
    <w:name w:val="Main Знак"/>
    <w:basedOn w:val="a6"/>
    <w:link w:val="Main"/>
    <w:rsid w:val="00190195"/>
    <w:rPr>
      <w:rFonts w:ascii="Times New Roman" w:eastAsia="Times New Roman" w:hAnsi="Times New Roman" w:cs="Tahoma"/>
      <w:sz w:val="24"/>
      <w:szCs w:val="16"/>
      <w:lang w:eastAsia="ru-RU"/>
    </w:rPr>
  </w:style>
  <w:style w:type="paragraph" w:customStyle="1" w:styleId="063">
    <w:name w:val="Стиль Первая строка:  063 см"/>
    <w:basedOn w:val="a4"/>
    <w:rsid w:val="00190195"/>
    <w:pPr>
      <w:ind w:firstLine="360"/>
      <w:jc w:val="both"/>
    </w:pPr>
    <w:rPr>
      <w:rFonts w:ascii="Arial" w:hAnsi="Arial"/>
      <w:szCs w:val="20"/>
    </w:rPr>
  </w:style>
  <w:style w:type="paragraph" w:customStyle="1" w:styleId="afff5">
    <w:name w:val="Содержимое таблицы"/>
    <w:basedOn w:val="a4"/>
    <w:rsid w:val="00190195"/>
    <w:pPr>
      <w:suppressLineNumbers/>
      <w:suppressAutoHyphens/>
      <w:jc w:val="both"/>
    </w:pPr>
    <w:rPr>
      <w:rFonts w:ascii="Calibri" w:hAnsi="Calibri" w:cs="Calibri"/>
      <w:lang w:eastAsia="ar-SA"/>
    </w:rPr>
  </w:style>
  <w:style w:type="character" w:styleId="afff6">
    <w:name w:val="Emphasis"/>
    <w:basedOn w:val="a6"/>
    <w:uiPriority w:val="20"/>
    <w:qFormat/>
    <w:rsid w:val="00190195"/>
    <w:rPr>
      <w:i/>
      <w:iCs/>
    </w:rPr>
  </w:style>
  <w:style w:type="paragraph" w:customStyle="1" w:styleId="210">
    <w:name w:val="Основной текст с отступом 21"/>
    <w:basedOn w:val="a4"/>
    <w:rsid w:val="00190195"/>
    <w:pPr>
      <w:suppressAutoHyphens/>
      <w:ind w:firstLine="720"/>
      <w:jc w:val="both"/>
    </w:pPr>
    <w:rPr>
      <w:szCs w:val="20"/>
      <w:lang w:eastAsia="ar-SA"/>
    </w:rPr>
  </w:style>
  <w:style w:type="paragraph" w:customStyle="1" w:styleId="38">
    <w:name w:val="Обычный3"/>
    <w:rsid w:val="00190195"/>
    <w:pPr>
      <w:snapToGrid w:val="0"/>
      <w:spacing w:before="120" w:after="0" w:line="240" w:lineRule="auto"/>
      <w:ind w:left="221"/>
      <w:jc w:val="both"/>
    </w:pPr>
    <w:rPr>
      <w:rFonts w:ascii="Times New Roman" w:eastAsia="Times New Roman" w:hAnsi="Times New Roman" w:cs="Times New Roman"/>
      <w:szCs w:val="20"/>
      <w:lang w:eastAsia="ru-RU"/>
    </w:rPr>
  </w:style>
  <w:style w:type="character" w:customStyle="1" w:styleId="blk">
    <w:name w:val="blk"/>
    <w:basedOn w:val="a6"/>
    <w:rsid w:val="00190195"/>
  </w:style>
  <w:style w:type="paragraph" w:customStyle="1" w:styleId="font10">
    <w:name w:val="font10"/>
    <w:basedOn w:val="a4"/>
    <w:rsid w:val="00190195"/>
    <w:pPr>
      <w:spacing w:before="100" w:beforeAutospacing="1" w:after="100" w:afterAutospacing="1"/>
    </w:pPr>
  </w:style>
  <w:style w:type="paragraph" w:customStyle="1" w:styleId="imp">
    <w:name w:val="imp"/>
    <w:basedOn w:val="a4"/>
    <w:rsid w:val="00190195"/>
    <w:pPr>
      <w:spacing w:before="100" w:beforeAutospacing="1" w:after="100" w:afterAutospacing="1"/>
    </w:pPr>
  </w:style>
  <w:style w:type="character" w:styleId="afff7">
    <w:name w:val="Strong"/>
    <w:basedOn w:val="a6"/>
    <w:qFormat/>
    <w:rsid w:val="00190195"/>
    <w:rPr>
      <w:b/>
      <w:bCs/>
    </w:rPr>
  </w:style>
  <w:style w:type="paragraph" w:styleId="afff8">
    <w:name w:val="List Paragraph"/>
    <w:aliases w:val="обычный"/>
    <w:basedOn w:val="a4"/>
    <w:link w:val="afff9"/>
    <w:uiPriority w:val="1"/>
    <w:qFormat/>
    <w:rsid w:val="00190195"/>
    <w:pPr>
      <w:ind w:left="720"/>
      <w:contextualSpacing/>
      <w:jc w:val="both"/>
    </w:pPr>
  </w:style>
  <w:style w:type="paragraph" w:customStyle="1" w:styleId="u">
    <w:name w:val="u"/>
    <w:basedOn w:val="a4"/>
    <w:rsid w:val="00190195"/>
    <w:pPr>
      <w:spacing w:before="100" w:beforeAutospacing="1" w:after="100" w:afterAutospacing="1"/>
    </w:pPr>
  </w:style>
  <w:style w:type="paragraph" w:customStyle="1" w:styleId="text">
    <w:name w:val="text"/>
    <w:basedOn w:val="a4"/>
    <w:rsid w:val="00190195"/>
    <w:pPr>
      <w:spacing w:before="100" w:beforeAutospacing="1" w:after="100" w:afterAutospacing="1"/>
    </w:pPr>
  </w:style>
  <w:style w:type="character" w:customStyle="1" w:styleId="WW8Num1z1">
    <w:name w:val="WW8Num1z1"/>
    <w:rsid w:val="00190195"/>
    <w:rPr>
      <w:rFonts w:ascii="Courier New" w:hAnsi="Courier New" w:cs="Courier New"/>
    </w:rPr>
  </w:style>
  <w:style w:type="paragraph" w:customStyle="1" w:styleId="S3">
    <w:name w:val="S_Обычный"/>
    <w:basedOn w:val="a4"/>
    <w:link w:val="S4"/>
    <w:rsid w:val="00190195"/>
    <w:pPr>
      <w:suppressAutoHyphens/>
      <w:spacing w:line="360" w:lineRule="auto"/>
      <w:ind w:firstLine="709"/>
      <w:jc w:val="both"/>
    </w:pPr>
    <w:rPr>
      <w:lang w:eastAsia="ar-SA"/>
    </w:rPr>
  </w:style>
  <w:style w:type="paragraph" w:styleId="HTML">
    <w:name w:val="HTML Preformatted"/>
    <w:basedOn w:val="a4"/>
    <w:link w:val="HTML0"/>
    <w:rsid w:val="00190195"/>
    <w:pPr>
      <w:suppressAutoHyphens/>
      <w:ind w:left="612"/>
    </w:pPr>
    <w:rPr>
      <w:rFonts w:ascii="Courier New" w:hAnsi="Courier New" w:cs="Courier New"/>
      <w:sz w:val="20"/>
      <w:szCs w:val="20"/>
      <w:lang w:eastAsia="ar-SA"/>
    </w:rPr>
  </w:style>
  <w:style w:type="character" w:customStyle="1" w:styleId="HTML0">
    <w:name w:val="Стандартный HTML Знак"/>
    <w:basedOn w:val="a6"/>
    <w:link w:val="HTML"/>
    <w:uiPriority w:val="99"/>
    <w:rsid w:val="00190195"/>
    <w:rPr>
      <w:rFonts w:ascii="Courier New" w:eastAsia="Times New Roman" w:hAnsi="Courier New" w:cs="Courier New"/>
      <w:sz w:val="20"/>
      <w:szCs w:val="20"/>
      <w:lang w:eastAsia="ar-SA"/>
    </w:rPr>
  </w:style>
  <w:style w:type="character" w:customStyle="1" w:styleId="FontStyle38">
    <w:name w:val="Font Style38"/>
    <w:uiPriority w:val="99"/>
    <w:rsid w:val="00190195"/>
    <w:rPr>
      <w:rFonts w:ascii="Arial" w:hAnsi="Arial" w:cs="Arial"/>
      <w:sz w:val="22"/>
      <w:szCs w:val="22"/>
    </w:rPr>
  </w:style>
  <w:style w:type="paragraph" w:customStyle="1" w:styleId="uni">
    <w:name w:val="uni"/>
    <w:basedOn w:val="a4"/>
    <w:rsid w:val="00190195"/>
    <w:pPr>
      <w:spacing w:before="100" w:beforeAutospacing="1" w:after="100" w:afterAutospacing="1"/>
    </w:pPr>
  </w:style>
  <w:style w:type="paragraph" w:customStyle="1" w:styleId="unip">
    <w:name w:val="unip"/>
    <w:basedOn w:val="a4"/>
    <w:rsid w:val="00190195"/>
    <w:pPr>
      <w:spacing w:before="100" w:beforeAutospacing="1" w:after="100" w:afterAutospacing="1"/>
    </w:pPr>
  </w:style>
  <w:style w:type="paragraph" w:customStyle="1" w:styleId="afffa">
    <w:name w:val="Нормальный (таблица)"/>
    <w:basedOn w:val="a4"/>
    <w:next w:val="a4"/>
    <w:uiPriority w:val="99"/>
    <w:rsid w:val="00190195"/>
    <w:pPr>
      <w:widowControl w:val="0"/>
      <w:autoSpaceDE w:val="0"/>
      <w:autoSpaceDN w:val="0"/>
      <w:adjustRightInd w:val="0"/>
      <w:jc w:val="both"/>
    </w:pPr>
    <w:rPr>
      <w:rFonts w:ascii="Arial" w:hAnsi="Arial" w:cs="Arial"/>
      <w:sz w:val="26"/>
      <w:szCs w:val="26"/>
    </w:rPr>
  </w:style>
  <w:style w:type="paragraph" w:customStyle="1" w:styleId="afffb">
    <w:name w:val="Прижатый влево"/>
    <w:basedOn w:val="a4"/>
    <w:next w:val="a4"/>
    <w:uiPriority w:val="99"/>
    <w:rsid w:val="00190195"/>
    <w:pPr>
      <w:widowControl w:val="0"/>
      <w:autoSpaceDE w:val="0"/>
      <w:autoSpaceDN w:val="0"/>
      <w:adjustRightInd w:val="0"/>
    </w:pPr>
    <w:rPr>
      <w:rFonts w:ascii="Arial" w:hAnsi="Arial" w:cs="Arial"/>
      <w:sz w:val="26"/>
      <w:szCs w:val="26"/>
    </w:rPr>
  </w:style>
  <w:style w:type="paragraph" w:customStyle="1" w:styleId="afffc">
    <w:name w:val="Основной стиль записки"/>
    <w:basedOn w:val="a4"/>
    <w:qFormat/>
    <w:rsid w:val="00190195"/>
    <w:pPr>
      <w:ind w:firstLine="709"/>
      <w:jc w:val="both"/>
    </w:pPr>
  </w:style>
  <w:style w:type="paragraph" w:customStyle="1" w:styleId="osntext">
    <w:name w:val="osn_text"/>
    <w:basedOn w:val="a4"/>
    <w:rsid w:val="00190195"/>
    <w:pPr>
      <w:spacing w:before="100" w:beforeAutospacing="1" w:after="100" w:afterAutospacing="1"/>
    </w:pPr>
  </w:style>
  <w:style w:type="paragraph" w:customStyle="1" w:styleId="120">
    <w:name w:val="осн.текст 12"/>
    <w:basedOn w:val="a4"/>
    <w:link w:val="121"/>
    <w:rsid w:val="00190195"/>
    <w:pPr>
      <w:ind w:firstLine="851"/>
      <w:jc w:val="both"/>
    </w:pPr>
    <w:rPr>
      <w:rFonts w:ascii="Arial" w:hAnsi="Arial"/>
      <w:szCs w:val="20"/>
    </w:rPr>
  </w:style>
  <w:style w:type="character" w:customStyle="1" w:styleId="121">
    <w:name w:val="осн.текст 12 Знак"/>
    <w:basedOn w:val="a6"/>
    <w:link w:val="120"/>
    <w:rsid w:val="00190195"/>
    <w:rPr>
      <w:rFonts w:ascii="Arial" w:eastAsia="Times New Roman" w:hAnsi="Arial" w:cs="Times New Roman"/>
      <w:sz w:val="24"/>
      <w:szCs w:val="20"/>
      <w:lang w:eastAsia="ru-RU"/>
    </w:rPr>
  </w:style>
  <w:style w:type="character" w:styleId="afffd">
    <w:name w:val="footnote reference"/>
    <w:aliases w:val="Знак сноски-FN"/>
    <w:basedOn w:val="a6"/>
    <w:unhideWhenUsed/>
    <w:rsid w:val="00190195"/>
    <w:rPr>
      <w:vertAlign w:val="superscript"/>
    </w:rPr>
  </w:style>
  <w:style w:type="table" w:customStyle="1" w:styleId="1c">
    <w:name w:val="Сетка таблицы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e">
    <w:name w:val="Сетка таблицы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7"/>
    <w:next w:val="ae"/>
    <w:uiPriority w:val="39"/>
    <w:rsid w:val="0019019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7"/>
    <w:next w:val="ae"/>
    <w:uiPriority w:val="39"/>
    <w:rsid w:val="001901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
    <w:name w:val="highlight"/>
    <w:basedOn w:val="a6"/>
    <w:rsid w:val="00190195"/>
  </w:style>
  <w:style w:type="paragraph" w:customStyle="1" w:styleId="headertext">
    <w:name w:val="headertext"/>
    <w:basedOn w:val="a4"/>
    <w:rsid w:val="00190195"/>
    <w:pPr>
      <w:spacing w:before="100" w:beforeAutospacing="1" w:after="100" w:afterAutospacing="1"/>
    </w:pPr>
  </w:style>
  <w:style w:type="table" w:customStyle="1" w:styleId="520">
    <w:name w:val="Сетка таблицы52"/>
    <w:basedOn w:val="a7"/>
    <w:next w:val="ae"/>
    <w:rsid w:val="0019019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6">
    <w:name w:val="c6"/>
    <w:basedOn w:val="a6"/>
    <w:rsid w:val="00190195"/>
  </w:style>
  <w:style w:type="table" w:customStyle="1" w:styleId="3-61">
    <w:name w:val="Средняя сетка 3 - Акцент 61"/>
    <w:basedOn w:val="a7"/>
    <w:next w:val="3-6"/>
    <w:uiPriority w:val="69"/>
    <w:rsid w:val="00190195"/>
    <w:pPr>
      <w:spacing w:after="0" w:line="240" w:lineRule="auto"/>
    </w:p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paragraph" w:customStyle="1" w:styleId="formattext">
    <w:name w:val="formattext"/>
    <w:basedOn w:val="a4"/>
    <w:rsid w:val="00190195"/>
    <w:pPr>
      <w:spacing w:before="100" w:beforeAutospacing="1" w:after="100" w:afterAutospacing="1"/>
    </w:pPr>
  </w:style>
  <w:style w:type="character" w:customStyle="1" w:styleId="spelle">
    <w:name w:val="spelle"/>
    <w:basedOn w:val="a6"/>
    <w:rsid w:val="00190195"/>
  </w:style>
  <w:style w:type="paragraph" w:customStyle="1" w:styleId="320">
    <w:name w:val="Основной текст с отступом 32"/>
    <w:basedOn w:val="a4"/>
    <w:rsid w:val="00190195"/>
    <w:pPr>
      <w:spacing w:after="120"/>
      <w:ind w:left="283"/>
    </w:pPr>
    <w:rPr>
      <w:sz w:val="16"/>
      <w:szCs w:val="16"/>
      <w:lang w:eastAsia="ar-SA"/>
    </w:rPr>
  </w:style>
  <w:style w:type="paragraph" w:customStyle="1" w:styleId="afffe">
    <w:name w:val="Знак"/>
    <w:basedOn w:val="a4"/>
    <w:rsid w:val="00190195"/>
    <w:pPr>
      <w:widowControl w:val="0"/>
      <w:adjustRightInd w:val="0"/>
      <w:spacing w:after="160" w:line="240" w:lineRule="exact"/>
      <w:jc w:val="right"/>
    </w:pPr>
    <w:rPr>
      <w:sz w:val="20"/>
      <w:szCs w:val="20"/>
      <w:lang w:val="en-GB" w:eastAsia="en-US"/>
    </w:rPr>
  </w:style>
  <w:style w:type="paragraph" w:customStyle="1" w:styleId="310">
    <w:name w:val="Основной текст с отступом 31"/>
    <w:basedOn w:val="a4"/>
    <w:rsid w:val="00190195"/>
    <w:pPr>
      <w:suppressAutoHyphens/>
      <w:spacing w:after="120"/>
      <w:ind w:left="283"/>
    </w:pPr>
    <w:rPr>
      <w:sz w:val="16"/>
      <w:szCs w:val="16"/>
      <w:lang w:eastAsia="ar-SA"/>
    </w:rPr>
  </w:style>
  <w:style w:type="character" w:customStyle="1" w:styleId="60">
    <w:name w:val="Заголовок 6 Знак"/>
    <w:basedOn w:val="a6"/>
    <w:link w:val="6"/>
    <w:rsid w:val="00190195"/>
    <w:rPr>
      <w:rFonts w:ascii="Cambria" w:eastAsia="Times New Roman" w:hAnsi="Cambria" w:cs="Times New Roman"/>
      <w:color w:val="243F60"/>
      <w:sz w:val="24"/>
      <w:szCs w:val="24"/>
      <w:lang w:eastAsia="ru-RU"/>
    </w:rPr>
  </w:style>
  <w:style w:type="paragraph" w:customStyle="1" w:styleId="1d">
    <w:name w:val="Красная строка1"/>
    <w:basedOn w:val="a4"/>
    <w:rsid w:val="00190195"/>
    <w:pPr>
      <w:widowControl w:val="0"/>
      <w:suppressAutoHyphens/>
      <w:spacing w:after="120"/>
      <w:ind w:firstLine="210"/>
    </w:pPr>
  </w:style>
  <w:style w:type="character" w:styleId="affff">
    <w:name w:val="annotation reference"/>
    <w:basedOn w:val="a6"/>
    <w:semiHidden/>
    <w:unhideWhenUsed/>
    <w:rsid w:val="00190195"/>
    <w:rPr>
      <w:sz w:val="16"/>
      <w:szCs w:val="16"/>
    </w:rPr>
  </w:style>
  <w:style w:type="paragraph" w:styleId="affff0">
    <w:name w:val="annotation text"/>
    <w:basedOn w:val="a4"/>
    <w:link w:val="affff1"/>
    <w:semiHidden/>
    <w:unhideWhenUsed/>
    <w:rsid w:val="00190195"/>
    <w:pPr>
      <w:jc w:val="both"/>
    </w:pPr>
    <w:rPr>
      <w:sz w:val="20"/>
      <w:szCs w:val="20"/>
    </w:rPr>
  </w:style>
  <w:style w:type="character" w:customStyle="1" w:styleId="affff1">
    <w:name w:val="Текст примечания Знак"/>
    <w:basedOn w:val="a6"/>
    <w:link w:val="affff0"/>
    <w:semiHidden/>
    <w:rsid w:val="00190195"/>
    <w:rPr>
      <w:rFonts w:ascii="Times New Roman" w:eastAsia="Times New Roman" w:hAnsi="Times New Roman" w:cs="Times New Roman"/>
      <w:sz w:val="20"/>
      <w:szCs w:val="20"/>
      <w:lang w:eastAsia="ru-RU"/>
    </w:rPr>
  </w:style>
  <w:style w:type="paragraph" w:styleId="affff2">
    <w:name w:val="annotation subject"/>
    <w:basedOn w:val="affff0"/>
    <w:next w:val="affff0"/>
    <w:link w:val="affff3"/>
    <w:semiHidden/>
    <w:unhideWhenUsed/>
    <w:rsid w:val="00190195"/>
    <w:rPr>
      <w:b/>
      <w:bCs/>
    </w:rPr>
  </w:style>
  <w:style w:type="character" w:customStyle="1" w:styleId="affff3">
    <w:name w:val="Тема примечания Знак"/>
    <w:basedOn w:val="affff1"/>
    <w:link w:val="affff2"/>
    <w:semiHidden/>
    <w:rsid w:val="00190195"/>
    <w:rPr>
      <w:rFonts w:ascii="Times New Roman" w:eastAsia="Times New Roman" w:hAnsi="Times New Roman" w:cs="Times New Roman"/>
      <w:b/>
      <w:bCs/>
      <w:sz w:val="20"/>
      <w:szCs w:val="20"/>
      <w:lang w:eastAsia="ru-RU"/>
    </w:rPr>
  </w:style>
  <w:style w:type="character" w:customStyle="1" w:styleId="3a">
    <w:name w:val="Основной текст (3)_"/>
    <w:link w:val="3b"/>
    <w:uiPriority w:val="99"/>
    <w:locked/>
    <w:rsid w:val="00190195"/>
    <w:rPr>
      <w:b/>
      <w:bCs/>
      <w:shd w:val="clear" w:color="auto" w:fill="FFFFFF"/>
    </w:rPr>
  </w:style>
  <w:style w:type="paragraph" w:customStyle="1" w:styleId="3b">
    <w:name w:val="Основной текст (3)"/>
    <w:basedOn w:val="a4"/>
    <w:link w:val="3a"/>
    <w:uiPriority w:val="99"/>
    <w:rsid w:val="00190195"/>
    <w:pPr>
      <w:shd w:val="clear" w:color="auto" w:fill="FFFFFF"/>
      <w:spacing w:after="660" w:line="228" w:lineRule="exact"/>
    </w:pPr>
    <w:rPr>
      <w:rFonts w:asciiTheme="minorHAnsi" w:eastAsiaTheme="minorHAnsi" w:hAnsiTheme="minorHAnsi" w:cstheme="minorBidi"/>
      <w:b/>
      <w:bCs/>
      <w:sz w:val="22"/>
      <w:szCs w:val="22"/>
      <w:lang w:eastAsia="en-US"/>
    </w:rPr>
  </w:style>
  <w:style w:type="character" w:customStyle="1" w:styleId="32pt">
    <w:name w:val="Основной текст (3) + Интервал 2 pt"/>
    <w:uiPriority w:val="99"/>
    <w:rsid w:val="00190195"/>
    <w:rPr>
      <w:b/>
      <w:bCs/>
      <w:spacing w:val="50"/>
      <w:shd w:val="clear" w:color="auto" w:fill="FFFFFF"/>
    </w:rPr>
  </w:style>
  <w:style w:type="character" w:customStyle="1" w:styleId="af1">
    <w:name w:val="Обычный текст Знак"/>
    <w:basedOn w:val="a6"/>
    <w:link w:val="a5"/>
    <w:rsid w:val="00190195"/>
    <w:rPr>
      <w:rFonts w:ascii="Times New Roman" w:eastAsia="Times New Roman" w:hAnsi="Times New Roman" w:cs="Times New Roman"/>
      <w:sz w:val="24"/>
      <w:szCs w:val="24"/>
      <w:lang w:val="en-US" w:eastAsia="ar-SA" w:bidi="en-US"/>
    </w:rPr>
  </w:style>
  <w:style w:type="paragraph" w:customStyle="1" w:styleId="affff4">
    <w:name w:val="Мария"/>
    <w:basedOn w:val="a4"/>
    <w:uiPriority w:val="99"/>
    <w:rsid w:val="00190195"/>
    <w:pPr>
      <w:spacing w:before="240" w:after="120"/>
      <w:ind w:firstLine="709"/>
      <w:jc w:val="both"/>
    </w:pPr>
    <w:rPr>
      <w:sz w:val="26"/>
      <w:szCs w:val="26"/>
    </w:rPr>
  </w:style>
  <w:style w:type="character" w:customStyle="1" w:styleId="afff9">
    <w:name w:val="Абзац списка Знак"/>
    <w:aliases w:val="обычный Знак"/>
    <w:link w:val="afff8"/>
    <w:uiPriority w:val="34"/>
    <w:rsid w:val="00190195"/>
    <w:rPr>
      <w:rFonts w:ascii="Times New Roman" w:eastAsia="Times New Roman" w:hAnsi="Times New Roman" w:cs="Times New Roman"/>
      <w:sz w:val="24"/>
      <w:szCs w:val="24"/>
      <w:lang w:eastAsia="ru-RU"/>
    </w:rPr>
  </w:style>
  <w:style w:type="table" w:styleId="-3">
    <w:name w:val="Light List Accent 3"/>
    <w:basedOn w:val="a7"/>
    <w:uiPriority w:val="61"/>
    <w:rsid w:val="00190195"/>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character" w:styleId="affff5">
    <w:name w:val="Subtle Emphasis"/>
    <w:basedOn w:val="a6"/>
    <w:uiPriority w:val="19"/>
    <w:qFormat/>
    <w:rsid w:val="00190195"/>
    <w:rPr>
      <w:i/>
      <w:iCs/>
      <w:color w:val="808080" w:themeColor="text1" w:themeTint="7F"/>
    </w:rPr>
  </w:style>
  <w:style w:type="table" w:styleId="3-6">
    <w:name w:val="Medium Grid 3 Accent 6"/>
    <w:basedOn w:val="a7"/>
    <w:uiPriority w:val="69"/>
    <w:rsid w:val="00190195"/>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610">
    <w:name w:val="Заголовок 6 Знак1"/>
    <w:basedOn w:val="a6"/>
    <w:uiPriority w:val="9"/>
    <w:semiHidden/>
    <w:rsid w:val="00190195"/>
    <w:rPr>
      <w:rFonts w:asciiTheme="majorHAnsi" w:eastAsiaTheme="majorEastAsia" w:hAnsiTheme="majorHAnsi" w:cstheme="majorBidi"/>
      <w:i/>
      <w:iCs/>
      <w:color w:val="1F4D78" w:themeColor="accent1" w:themeShade="7F"/>
      <w:sz w:val="24"/>
      <w:szCs w:val="24"/>
      <w:lang w:eastAsia="ru-RU"/>
    </w:rPr>
  </w:style>
  <w:style w:type="paragraph" w:customStyle="1" w:styleId="44">
    <w:name w:val="4 Текст"/>
    <w:basedOn w:val="a4"/>
    <w:qFormat/>
    <w:rsid w:val="000023BB"/>
    <w:pPr>
      <w:tabs>
        <w:tab w:val="left" w:pos="5475"/>
      </w:tabs>
      <w:spacing w:line="360" w:lineRule="auto"/>
      <w:ind w:firstLine="709"/>
      <w:jc w:val="both"/>
    </w:pPr>
    <w:rPr>
      <w:rFonts w:eastAsia="Calibri"/>
      <w:szCs w:val="28"/>
      <w:lang w:eastAsia="en-US"/>
    </w:rPr>
  </w:style>
  <w:style w:type="character" w:customStyle="1" w:styleId="WW8Num2z0">
    <w:name w:val="WW8Num2z0"/>
    <w:rsid w:val="001631A6"/>
    <w:rPr>
      <w:rFonts w:ascii="Courier New" w:hAnsi="Courier New"/>
    </w:rPr>
  </w:style>
  <w:style w:type="character" w:customStyle="1" w:styleId="Absatz-Standardschriftart">
    <w:name w:val="Absatz-Standardschriftart"/>
    <w:rsid w:val="001631A6"/>
  </w:style>
  <w:style w:type="character" w:customStyle="1" w:styleId="WW-Absatz-Standardschriftart">
    <w:name w:val="WW-Absatz-Standardschriftart"/>
    <w:rsid w:val="001631A6"/>
  </w:style>
  <w:style w:type="character" w:customStyle="1" w:styleId="WW-Absatz-Standardschriftart1">
    <w:name w:val="WW-Absatz-Standardschriftart1"/>
    <w:rsid w:val="001631A6"/>
  </w:style>
  <w:style w:type="character" w:customStyle="1" w:styleId="WW8Num4z0">
    <w:name w:val="WW8Num4z0"/>
    <w:rsid w:val="001631A6"/>
    <w:rPr>
      <w:rFonts w:ascii="Times New Roman" w:hAnsi="Times New Roman" w:cs="Times New Roman"/>
    </w:rPr>
  </w:style>
  <w:style w:type="character" w:customStyle="1" w:styleId="WW8Num6z0">
    <w:name w:val="WW8Num6z0"/>
    <w:rsid w:val="001631A6"/>
    <w:rPr>
      <w:rFonts w:ascii="Courier New" w:hAnsi="Courier New"/>
    </w:rPr>
  </w:style>
  <w:style w:type="character" w:customStyle="1" w:styleId="WW8Num6z2">
    <w:name w:val="WW8Num6z2"/>
    <w:rsid w:val="001631A6"/>
    <w:rPr>
      <w:rFonts w:ascii="Wingdings" w:hAnsi="Wingdings"/>
    </w:rPr>
  </w:style>
  <w:style w:type="character" w:customStyle="1" w:styleId="WW8Num6z3">
    <w:name w:val="WW8Num6z3"/>
    <w:rsid w:val="001631A6"/>
    <w:rPr>
      <w:rFonts w:ascii="Symbol" w:hAnsi="Symbol"/>
    </w:rPr>
  </w:style>
  <w:style w:type="character" w:customStyle="1" w:styleId="WW8Num6z4">
    <w:name w:val="WW8Num6z4"/>
    <w:rsid w:val="001631A6"/>
    <w:rPr>
      <w:rFonts w:ascii="Courier New" w:hAnsi="Courier New" w:cs="Courier New"/>
    </w:rPr>
  </w:style>
  <w:style w:type="character" w:customStyle="1" w:styleId="WW8Num7z0">
    <w:name w:val="WW8Num7z0"/>
    <w:rsid w:val="001631A6"/>
    <w:rPr>
      <w:rFonts w:ascii="Courier New" w:hAnsi="Courier New"/>
    </w:rPr>
  </w:style>
  <w:style w:type="character" w:customStyle="1" w:styleId="WW8Num7z2">
    <w:name w:val="WW8Num7z2"/>
    <w:rsid w:val="001631A6"/>
    <w:rPr>
      <w:rFonts w:ascii="Wingdings" w:hAnsi="Wingdings"/>
    </w:rPr>
  </w:style>
  <w:style w:type="character" w:customStyle="1" w:styleId="WW8Num7z3">
    <w:name w:val="WW8Num7z3"/>
    <w:rsid w:val="001631A6"/>
    <w:rPr>
      <w:rFonts w:ascii="Symbol" w:hAnsi="Symbol"/>
    </w:rPr>
  </w:style>
  <w:style w:type="character" w:customStyle="1" w:styleId="WW8Num7z4">
    <w:name w:val="WW8Num7z4"/>
    <w:rsid w:val="001631A6"/>
    <w:rPr>
      <w:rFonts w:ascii="Courier New" w:hAnsi="Courier New" w:cs="Courier New"/>
    </w:rPr>
  </w:style>
  <w:style w:type="character" w:customStyle="1" w:styleId="WW8Num8z0">
    <w:name w:val="WW8Num8z0"/>
    <w:rsid w:val="001631A6"/>
    <w:rPr>
      <w:rFonts w:ascii="Courier New" w:hAnsi="Courier New"/>
    </w:rPr>
  </w:style>
  <w:style w:type="character" w:customStyle="1" w:styleId="WW8Num8z2">
    <w:name w:val="WW8Num8z2"/>
    <w:rsid w:val="001631A6"/>
    <w:rPr>
      <w:rFonts w:ascii="Wingdings" w:hAnsi="Wingdings"/>
    </w:rPr>
  </w:style>
  <w:style w:type="character" w:customStyle="1" w:styleId="WW8Num8z3">
    <w:name w:val="WW8Num8z3"/>
    <w:rsid w:val="001631A6"/>
    <w:rPr>
      <w:rFonts w:ascii="Symbol" w:hAnsi="Symbol"/>
    </w:rPr>
  </w:style>
  <w:style w:type="character" w:customStyle="1" w:styleId="WW8Num8z4">
    <w:name w:val="WW8Num8z4"/>
    <w:rsid w:val="001631A6"/>
    <w:rPr>
      <w:rFonts w:ascii="Courier New" w:hAnsi="Courier New" w:cs="Courier New"/>
    </w:rPr>
  </w:style>
  <w:style w:type="character" w:customStyle="1" w:styleId="WW8Num10z0">
    <w:name w:val="WW8Num10z0"/>
    <w:rsid w:val="001631A6"/>
    <w:rPr>
      <w:sz w:val="16"/>
    </w:rPr>
  </w:style>
  <w:style w:type="character" w:customStyle="1" w:styleId="WW8NumSt9z0">
    <w:name w:val="WW8NumSt9z0"/>
    <w:rsid w:val="001631A6"/>
    <w:rPr>
      <w:rFonts w:ascii="Times New Roman" w:hAnsi="Times New Roman" w:cs="Times New Roman"/>
    </w:rPr>
  </w:style>
  <w:style w:type="character" w:customStyle="1" w:styleId="1e">
    <w:name w:val="Основной шрифт абзаца1"/>
    <w:rsid w:val="001631A6"/>
  </w:style>
  <w:style w:type="character" w:customStyle="1" w:styleId="xdtextbox1">
    <w:name w:val="xdtextbox1"/>
    <w:rsid w:val="001631A6"/>
    <w:rPr>
      <w:color w:val="auto"/>
      <w:shd w:val="clear" w:color="auto" w:fill="FFFFFF"/>
    </w:rPr>
  </w:style>
  <w:style w:type="paragraph" w:customStyle="1" w:styleId="affff6">
    <w:name w:val="Заголовок"/>
    <w:basedOn w:val="a4"/>
    <w:next w:val="af8"/>
    <w:rsid w:val="001631A6"/>
    <w:pPr>
      <w:keepNext/>
      <w:suppressAutoHyphens/>
      <w:spacing w:before="240" w:after="120"/>
    </w:pPr>
    <w:rPr>
      <w:rFonts w:ascii="Arial" w:eastAsia="MS Mincho" w:hAnsi="Arial" w:cs="Tahoma"/>
      <w:sz w:val="28"/>
      <w:szCs w:val="28"/>
      <w:lang w:eastAsia="ar-SA"/>
    </w:rPr>
  </w:style>
  <w:style w:type="paragraph" w:styleId="affff7">
    <w:name w:val="List"/>
    <w:basedOn w:val="af8"/>
    <w:link w:val="affff8"/>
    <w:rsid w:val="001631A6"/>
    <w:pPr>
      <w:suppressAutoHyphens/>
    </w:pPr>
    <w:rPr>
      <w:rFonts w:ascii="Arial" w:hAnsi="Arial" w:cs="Tahoma"/>
      <w:lang w:eastAsia="ar-SA"/>
    </w:rPr>
  </w:style>
  <w:style w:type="paragraph" w:customStyle="1" w:styleId="1f">
    <w:name w:val="Название1"/>
    <w:basedOn w:val="a4"/>
    <w:rsid w:val="001631A6"/>
    <w:pPr>
      <w:suppressLineNumbers/>
      <w:suppressAutoHyphens/>
      <w:spacing w:before="120" w:after="120"/>
    </w:pPr>
    <w:rPr>
      <w:rFonts w:ascii="Arial" w:hAnsi="Arial" w:cs="Tahoma"/>
      <w:i/>
      <w:iCs/>
      <w:sz w:val="20"/>
      <w:lang w:eastAsia="ar-SA"/>
    </w:rPr>
  </w:style>
  <w:style w:type="paragraph" w:customStyle="1" w:styleId="1f0">
    <w:name w:val="Указатель1"/>
    <w:basedOn w:val="a4"/>
    <w:rsid w:val="001631A6"/>
    <w:pPr>
      <w:suppressLineNumbers/>
      <w:suppressAutoHyphens/>
    </w:pPr>
    <w:rPr>
      <w:rFonts w:ascii="Arial" w:hAnsi="Arial" w:cs="Tahoma"/>
      <w:lang w:eastAsia="ar-SA"/>
    </w:rPr>
  </w:style>
  <w:style w:type="character" w:customStyle="1" w:styleId="1f1">
    <w:name w:val="Верхний колонтитул Знак1"/>
    <w:basedOn w:val="a6"/>
    <w:uiPriority w:val="99"/>
    <w:rsid w:val="001631A6"/>
    <w:rPr>
      <w:rFonts w:cs="Calibri"/>
      <w:sz w:val="24"/>
      <w:szCs w:val="24"/>
      <w:lang w:eastAsia="ar-SA"/>
    </w:rPr>
  </w:style>
  <w:style w:type="character" w:customStyle="1" w:styleId="1f2">
    <w:name w:val="Нижний колонтитул Знак1"/>
    <w:basedOn w:val="a6"/>
    <w:uiPriority w:val="99"/>
    <w:rsid w:val="001631A6"/>
    <w:rPr>
      <w:rFonts w:cs="Calibri"/>
      <w:sz w:val="24"/>
      <w:szCs w:val="24"/>
      <w:lang w:eastAsia="ar-SA"/>
    </w:rPr>
  </w:style>
  <w:style w:type="character" w:customStyle="1" w:styleId="1f3">
    <w:name w:val="Текст выноски Знак1"/>
    <w:basedOn w:val="a6"/>
    <w:uiPriority w:val="99"/>
    <w:rsid w:val="001631A6"/>
    <w:rPr>
      <w:rFonts w:ascii="Tahoma" w:hAnsi="Tahoma" w:cs="Tahoma"/>
      <w:sz w:val="16"/>
      <w:szCs w:val="16"/>
      <w:lang w:eastAsia="ar-SA"/>
    </w:rPr>
  </w:style>
  <w:style w:type="paragraph" w:customStyle="1" w:styleId="bodytext">
    <w:name w:val="bodytext"/>
    <w:basedOn w:val="a4"/>
    <w:rsid w:val="001631A6"/>
    <w:pPr>
      <w:suppressAutoHyphens/>
      <w:spacing w:before="150" w:after="150"/>
    </w:pPr>
    <w:rPr>
      <w:rFonts w:ascii="Tahoma" w:hAnsi="Tahoma" w:cs="Tahoma"/>
      <w:sz w:val="18"/>
      <w:szCs w:val="18"/>
      <w:lang w:eastAsia="ar-SA"/>
    </w:rPr>
  </w:style>
  <w:style w:type="paragraph" w:customStyle="1" w:styleId="affff9">
    <w:name w:val="Заголовок таблицы"/>
    <w:basedOn w:val="afff5"/>
    <w:rsid w:val="001631A6"/>
    <w:pPr>
      <w:jc w:val="center"/>
    </w:pPr>
    <w:rPr>
      <w:rFonts w:ascii="Times New Roman" w:hAnsi="Times New Roman"/>
      <w:b/>
      <w:bCs/>
    </w:rPr>
  </w:style>
  <w:style w:type="character" w:customStyle="1" w:styleId="header-user-name">
    <w:name w:val="header-user-name"/>
    <w:rsid w:val="001631A6"/>
  </w:style>
  <w:style w:type="paragraph" w:customStyle="1" w:styleId="p10">
    <w:name w:val="p10"/>
    <w:basedOn w:val="a4"/>
    <w:rsid w:val="001631A6"/>
    <w:pPr>
      <w:spacing w:before="100" w:beforeAutospacing="1" w:after="100" w:afterAutospacing="1"/>
    </w:pPr>
  </w:style>
  <w:style w:type="character" w:customStyle="1" w:styleId="s30">
    <w:name w:val="s3"/>
    <w:rsid w:val="001631A6"/>
  </w:style>
  <w:style w:type="paragraph" w:customStyle="1" w:styleId="p11">
    <w:name w:val="p11"/>
    <w:basedOn w:val="a4"/>
    <w:rsid w:val="001631A6"/>
    <w:pPr>
      <w:spacing w:before="100" w:beforeAutospacing="1" w:after="100" w:afterAutospacing="1"/>
    </w:pPr>
  </w:style>
  <w:style w:type="paragraph" w:customStyle="1" w:styleId="affffa">
    <w:name w:val="???????"/>
    <w:rsid w:val="001631A6"/>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after="0" w:line="240" w:lineRule="auto"/>
    </w:pPr>
    <w:rPr>
      <w:rFonts w:ascii="Lucida Sans Unicode" w:eastAsia="Lucida Sans Unicode" w:hAnsi="Lucida Sans Unicode" w:cs="Times New Roman"/>
      <w:color w:val="FFFFFF"/>
      <w:sz w:val="48"/>
      <w:szCs w:val="48"/>
      <w:lang w:eastAsia="ru-RU"/>
    </w:rPr>
  </w:style>
  <w:style w:type="character" w:customStyle="1" w:styleId="Normal">
    <w:name w:val="Normal Знак"/>
    <w:link w:val="15"/>
    <w:rsid w:val="001631A6"/>
    <w:rPr>
      <w:rFonts w:ascii="Times New Roman" w:eastAsia="Times New Roman" w:hAnsi="Times New Roman" w:cs="Times New Roman"/>
      <w:snapToGrid w:val="0"/>
      <w:sz w:val="28"/>
      <w:szCs w:val="20"/>
      <w:lang w:val="en-GB" w:eastAsia="ru-RU"/>
    </w:rPr>
  </w:style>
  <w:style w:type="character" w:customStyle="1" w:styleId="2f">
    <w:name w:val="Основной текст (2)"/>
    <w:basedOn w:val="a6"/>
    <w:rsid w:val="001631A6"/>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5">
    <w:name w:val="Основной текст4"/>
    <w:basedOn w:val="a4"/>
    <w:rsid w:val="001631A6"/>
    <w:pPr>
      <w:widowControl w:val="0"/>
      <w:shd w:val="clear" w:color="auto" w:fill="FFFFFF"/>
      <w:spacing w:line="0" w:lineRule="atLeast"/>
      <w:ind w:hanging="1760"/>
    </w:pPr>
    <w:rPr>
      <w:color w:val="000000"/>
      <w:sz w:val="27"/>
      <w:szCs w:val="27"/>
    </w:rPr>
  </w:style>
  <w:style w:type="table" w:customStyle="1" w:styleId="1f4">
    <w:name w:val="Стиль таблицы1"/>
    <w:basedOn w:val="ae"/>
    <w:rsid w:val="001631A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fffb">
    <w:name w:val="Основной текст_"/>
    <w:basedOn w:val="a6"/>
    <w:link w:val="1f5"/>
    <w:rsid w:val="001631A6"/>
    <w:rPr>
      <w:sz w:val="27"/>
      <w:szCs w:val="27"/>
      <w:shd w:val="clear" w:color="auto" w:fill="FFFFFF"/>
    </w:rPr>
  </w:style>
  <w:style w:type="paragraph" w:customStyle="1" w:styleId="1f5">
    <w:name w:val="Основной текст1"/>
    <w:basedOn w:val="a4"/>
    <w:link w:val="affffb"/>
    <w:rsid w:val="001631A6"/>
    <w:pPr>
      <w:widowControl w:val="0"/>
      <w:shd w:val="clear" w:color="auto" w:fill="FFFFFF"/>
      <w:spacing w:line="326" w:lineRule="exact"/>
    </w:pPr>
    <w:rPr>
      <w:rFonts w:asciiTheme="minorHAnsi" w:eastAsiaTheme="minorHAnsi" w:hAnsiTheme="minorHAnsi" w:cstheme="minorBidi"/>
      <w:sz w:val="27"/>
      <w:szCs w:val="27"/>
      <w:lang w:eastAsia="en-US"/>
    </w:rPr>
  </w:style>
  <w:style w:type="paragraph" w:customStyle="1" w:styleId="affffc">
    <w:name w:val="Содержимое врезки"/>
    <w:basedOn w:val="af8"/>
    <w:rsid w:val="001631A6"/>
    <w:pPr>
      <w:suppressAutoHyphens/>
      <w:spacing w:after="0"/>
      <w:jc w:val="center"/>
    </w:pPr>
    <w:rPr>
      <w:b/>
      <w:sz w:val="22"/>
      <w:lang w:eastAsia="ar-SA"/>
    </w:rPr>
  </w:style>
  <w:style w:type="paragraph" w:customStyle="1" w:styleId="2f0">
    <w:name w:val="Стиль Заголовок 2"/>
    <w:basedOn w:val="2"/>
    <w:rsid w:val="001631A6"/>
    <w:pPr>
      <w:keepLines/>
      <w:suppressAutoHyphens/>
      <w:spacing w:before="360" w:after="360"/>
    </w:pPr>
    <w:rPr>
      <w:rFonts w:eastAsiaTheme="majorEastAsia" w:cstheme="majorBidi"/>
      <w:bCs w:val="0"/>
      <w:i w:val="0"/>
      <w:iCs w:val="0"/>
      <w:color w:val="000000" w:themeColor="text1"/>
      <w:szCs w:val="24"/>
      <w:lang w:eastAsia="ar-SA"/>
    </w:rPr>
  </w:style>
  <w:style w:type="paragraph" w:customStyle="1" w:styleId="1f6">
    <w:name w:val="Стиль1"/>
    <w:basedOn w:val="2"/>
    <w:qFormat/>
    <w:rsid w:val="001631A6"/>
    <w:pPr>
      <w:keepLines/>
      <w:suppressAutoHyphens/>
      <w:spacing w:before="40" w:after="0"/>
    </w:pPr>
    <w:rPr>
      <w:rFonts w:eastAsiaTheme="majorEastAsia" w:cstheme="majorBidi"/>
      <w:bCs w:val="0"/>
      <w:i w:val="0"/>
      <w:iCs w:val="0"/>
      <w:color w:val="000000" w:themeColor="text1"/>
      <w:sz w:val="28"/>
      <w:szCs w:val="26"/>
      <w:lang w:eastAsia="ar-SA"/>
    </w:rPr>
  </w:style>
  <w:style w:type="paragraph" w:customStyle="1" w:styleId="2f1">
    <w:name w:val="Красная строка2"/>
    <w:basedOn w:val="af8"/>
    <w:rsid w:val="001631A6"/>
    <w:pPr>
      <w:widowControl w:val="0"/>
      <w:suppressAutoHyphens/>
      <w:ind w:firstLine="210"/>
    </w:pPr>
    <w:rPr>
      <w:rFonts w:eastAsia="Lucida Sans Unicode"/>
      <w:kern w:val="1"/>
      <w:lang w:eastAsia="ar-SA"/>
    </w:rPr>
  </w:style>
  <w:style w:type="paragraph" w:customStyle="1" w:styleId="affffd">
    <w:name w:val="Абзац"/>
    <w:basedOn w:val="a4"/>
    <w:link w:val="affffe"/>
    <w:rsid w:val="001631A6"/>
    <w:pPr>
      <w:spacing w:before="120" w:after="60"/>
      <w:ind w:firstLine="567"/>
      <w:jc w:val="both"/>
    </w:pPr>
  </w:style>
  <w:style w:type="character" w:customStyle="1" w:styleId="affffe">
    <w:name w:val="Абзац Знак"/>
    <w:link w:val="affffd"/>
    <w:rsid w:val="001631A6"/>
    <w:rPr>
      <w:rFonts w:ascii="Times New Roman" w:eastAsia="Times New Roman" w:hAnsi="Times New Roman" w:cs="Times New Roman"/>
      <w:sz w:val="24"/>
      <w:szCs w:val="24"/>
      <w:lang w:eastAsia="ru-RU"/>
    </w:rPr>
  </w:style>
  <w:style w:type="paragraph" w:customStyle="1" w:styleId="afffff">
    <w:name w:val="Текст ПЗ"/>
    <w:basedOn w:val="a4"/>
    <w:link w:val="afffff0"/>
    <w:qFormat/>
    <w:rsid w:val="001631A6"/>
    <w:pPr>
      <w:spacing w:line="360" w:lineRule="auto"/>
      <w:ind w:firstLine="709"/>
      <w:contextualSpacing/>
      <w:jc w:val="both"/>
    </w:pPr>
    <w:rPr>
      <w:sz w:val="28"/>
      <w:szCs w:val="20"/>
      <w:lang w:eastAsia="ar-SA"/>
    </w:rPr>
  </w:style>
  <w:style w:type="character" w:customStyle="1" w:styleId="afffff0">
    <w:name w:val="Текст ПЗ Знак"/>
    <w:link w:val="afffff"/>
    <w:rsid w:val="001631A6"/>
    <w:rPr>
      <w:rFonts w:ascii="Times New Roman" w:eastAsia="Times New Roman" w:hAnsi="Times New Roman" w:cs="Times New Roman"/>
      <w:sz w:val="28"/>
      <w:szCs w:val="20"/>
      <w:lang w:eastAsia="ar-SA"/>
    </w:rPr>
  </w:style>
  <w:style w:type="paragraph" w:customStyle="1" w:styleId="afffff1">
    <w:name w:val="Таблица_название_таблицы"/>
    <w:next w:val="a4"/>
    <w:link w:val="afffff2"/>
    <w:autoRedefine/>
    <w:qFormat/>
    <w:rsid w:val="001631A6"/>
    <w:pPr>
      <w:keepNext/>
      <w:spacing w:before="60" w:after="60" w:line="240" w:lineRule="auto"/>
      <w:jc w:val="center"/>
    </w:pPr>
    <w:rPr>
      <w:rFonts w:ascii="Times New Roman" w:eastAsia="Times New Roman" w:hAnsi="Times New Roman" w:cs="Times New Roman"/>
      <w:b/>
      <w:bCs/>
      <w:lang w:eastAsia="ru-RU"/>
    </w:rPr>
  </w:style>
  <w:style w:type="character" w:customStyle="1" w:styleId="afffff2">
    <w:name w:val="Таблица_название_таблицы Знак"/>
    <w:link w:val="afffff1"/>
    <w:rsid w:val="001631A6"/>
    <w:rPr>
      <w:rFonts w:ascii="Times New Roman" w:eastAsia="Times New Roman" w:hAnsi="Times New Roman" w:cs="Times New Roman"/>
      <w:b/>
      <w:bCs/>
      <w:lang w:eastAsia="ru-RU"/>
    </w:rPr>
  </w:style>
  <w:style w:type="paragraph" w:customStyle="1" w:styleId="113">
    <w:name w:val="Табличный_таблица_11"/>
    <w:link w:val="114"/>
    <w:qFormat/>
    <w:rsid w:val="001631A6"/>
    <w:pPr>
      <w:spacing w:after="0" w:line="240" w:lineRule="auto"/>
      <w:jc w:val="center"/>
    </w:pPr>
    <w:rPr>
      <w:rFonts w:ascii="Times New Roman" w:eastAsia="Times New Roman" w:hAnsi="Times New Roman" w:cs="Times New Roman"/>
      <w:lang w:eastAsia="ru-RU"/>
    </w:rPr>
  </w:style>
  <w:style w:type="character" w:customStyle="1" w:styleId="114">
    <w:name w:val="Табличный_таблица_11 Знак"/>
    <w:link w:val="113"/>
    <w:rsid w:val="001631A6"/>
    <w:rPr>
      <w:rFonts w:ascii="Times New Roman" w:eastAsia="Times New Roman" w:hAnsi="Times New Roman" w:cs="Times New Roman"/>
      <w:lang w:eastAsia="ru-RU"/>
    </w:rPr>
  </w:style>
  <w:style w:type="paragraph" w:customStyle="1" w:styleId="115">
    <w:name w:val="Табличный_боковик_11"/>
    <w:link w:val="116"/>
    <w:qFormat/>
    <w:rsid w:val="001631A6"/>
    <w:pPr>
      <w:spacing w:after="0" w:line="240" w:lineRule="auto"/>
    </w:pPr>
    <w:rPr>
      <w:rFonts w:ascii="Times New Roman" w:eastAsia="Times New Roman" w:hAnsi="Times New Roman" w:cs="Times New Roman"/>
      <w:szCs w:val="24"/>
      <w:lang w:eastAsia="ru-RU"/>
    </w:rPr>
  </w:style>
  <w:style w:type="character" w:customStyle="1" w:styleId="116">
    <w:name w:val="Табличный_боковик_11 Знак"/>
    <w:link w:val="115"/>
    <w:rsid w:val="001631A6"/>
    <w:rPr>
      <w:rFonts w:ascii="Times New Roman" w:eastAsia="Times New Roman" w:hAnsi="Times New Roman" w:cs="Times New Roman"/>
      <w:szCs w:val="24"/>
      <w:lang w:eastAsia="ru-RU"/>
    </w:rPr>
  </w:style>
  <w:style w:type="table" w:customStyle="1" w:styleId="TableNormal">
    <w:name w:val="Table Normal"/>
    <w:uiPriority w:val="2"/>
    <w:semiHidden/>
    <w:unhideWhenUsed/>
    <w:qFormat/>
    <w:rsid w:val="001631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1631A6"/>
    <w:pPr>
      <w:widowControl w:val="0"/>
      <w:autoSpaceDE w:val="0"/>
      <w:autoSpaceDN w:val="0"/>
    </w:pPr>
    <w:rPr>
      <w:sz w:val="22"/>
      <w:szCs w:val="22"/>
      <w:lang w:val="en-US" w:eastAsia="en-US"/>
    </w:rPr>
  </w:style>
  <w:style w:type="paragraph" w:customStyle="1" w:styleId="410">
    <w:name w:val="Заголовок 41"/>
    <w:basedOn w:val="a4"/>
    <w:uiPriority w:val="1"/>
    <w:qFormat/>
    <w:rsid w:val="001631A6"/>
    <w:pPr>
      <w:widowControl w:val="0"/>
      <w:autoSpaceDE w:val="0"/>
      <w:autoSpaceDN w:val="0"/>
      <w:ind w:left="307"/>
      <w:outlineLvl w:val="4"/>
    </w:pPr>
    <w:rPr>
      <w:b/>
      <w:bCs/>
      <w:lang w:val="en-US" w:eastAsia="en-US"/>
    </w:rPr>
  </w:style>
  <w:style w:type="character" w:customStyle="1" w:styleId="90">
    <w:name w:val="Заголовок 9 Знак"/>
    <w:basedOn w:val="a6"/>
    <w:link w:val="9"/>
    <w:rsid w:val="001631A6"/>
    <w:rPr>
      <w:rFonts w:asciiTheme="majorHAnsi" w:eastAsiaTheme="majorEastAsia" w:hAnsiTheme="majorHAnsi" w:cstheme="majorBidi"/>
      <w:i/>
      <w:iCs/>
      <w:color w:val="404040" w:themeColor="text1" w:themeTint="BF"/>
      <w:sz w:val="20"/>
      <w:szCs w:val="20"/>
      <w:lang w:eastAsia="ru-RU"/>
    </w:rPr>
  </w:style>
  <w:style w:type="character" w:customStyle="1" w:styleId="80">
    <w:name w:val="Заголовок 8 Знак"/>
    <w:basedOn w:val="a6"/>
    <w:link w:val="8"/>
    <w:uiPriority w:val="9"/>
    <w:rsid w:val="001631A6"/>
    <w:rPr>
      <w:rFonts w:ascii="Courier New" w:eastAsia="Times New Roman" w:hAnsi="Courier New" w:cs="Times New Roman"/>
      <w:b/>
      <w:sz w:val="28"/>
      <w:szCs w:val="24"/>
      <w:lang w:eastAsia="ru-RU"/>
    </w:rPr>
  </w:style>
  <w:style w:type="numbering" w:customStyle="1" w:styleId="2f2">
    <w:name w:val="Нет списка2"/>
    <w:next w:val="a8"/>
    <w:uiPriority w:val="99"/>
    <w:semiHidden/>
    <w:unhideWhenUsed/>
    <w:rsid w:val="001631A6"/>
  </w:style>
  <w:style w:type="table" w:customStyle="1" w:styleId="190">
    <w:name w:val="Сетка таблицы19"/>
    <w:basedOn w:val="a7"/>
    <w:next w:val="ae"/>
    <w:uiPriority w:val="59"/>
    <w:rsid w:val="001631A6"/>
    <w:pPr>
      <w:spacing w:after="0" w:line="480" w:lineRule="auto"/>
      <w:jc w:val="both"/>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21">
    <w:name w:val="Стиль 10 пт полужирный По центру Слева:  -02 см Первая строка:...1"/>
    <w:basedOn w:val="a4"/>
    <w:semiHidden/>
    <w:rsid w:val="001631A6"/>
    <w:pPr>
      <w:widowControl w:val="0"/>
      <w:autoSpaceDE w:val="0"/>
      <w:autoSpaceDN w:val="0"/>
      <w:adjustRightInd w:val="0"/>
      <w:ind w:left="-113" w:right="-113"/>
      <w:jc w:val="center"/>
    </w:pPr>
    <w:rPr>
      <w:b/>
      <w:bCs/>
      <w:sz w:val="20"/>
    </w:rPr>
  </w:style>
  <w:style w:type="paragraph" w:customStyle="1" w:styleId="JetsStyle">
    <w:name w:val="Jets Style"/>
    <w:basedOn w:val="a4"/>
    <w:rsid w:val="001631A6"/>
    <w:pPr>
      <w:spacing w:line="360" w:lineRule="auto"/>
      <w:ind w:firstLine="709"/>
      <w:jc w:val="both"/>
    </w:pPr>
    <w:rPr>
      <w:rFonts w:ascii="Verdana" w:eastAsia="Calibri" w:hAnsi="Verdana"/>
      <w:sz w:val="22"/>
      <w:szCs w:val="21"/>
    </w:rPr>
  </w:style>
  <w:style w:type="paragraph" w:customStyle="1" w:styleId="Heading">
    <w:name w:val="Heading"/>
    <w:semiHidden/>
    <w:rsid w:val="001631A6"/>
    <w:pPr>
      <w:autoSpaceDE w:val="0"/>
      <w:autoSpaceDN w:val="0"/>
      <w:adjustRightInd w:val="0"/>
      <w:spacing w:after="0" w:line="240" w:lineRule="auto"/>
    </w:pPr>
    <w:rPr>
      <w:rFonts w:ascii="Arial" w:eastAsia="Times New Roman" w:hAnsi="Arial" w:cs="Arial"/>
      <w:b/>
      <w:bCs/>
      <w:lang w:eastAsia="ru-RU"/>
    </w:rPr>
  </w:style>
  <w:style w:type="paragraph" w:customStyle="1" w:styleId="46">
    <w:name w:val="заголовок 4"/>
    <w:basedOn w:val="a4"/>
    <w:next w:val="a4"/>
    <w:semiHidden/>
    <w:rsid w:val="001631A6"/>
    <w:pPr>
      <w:keepNext/>
      <w:widowControl w:val="0"/>
      <w:jc w:val="center"/>
    </w:pPr>
    <w:rPr>
      <w:b/>
    </w:rPr>
  </w:style>
  <w:style w:type="paragraph" w:customStyle="1" w:styleId="53">
    <w:name w:val="заголовок 5"/>
    <w:basedOn w:val="a4"/>
    <w:next w:val="a4"/>
    <w:semiHidden/>
    <w:rsid w:val="001631A6"/>
    <w:pPr>
      <w:keepNext/>
      <w:widowControl w:val="0"/>
      <w:jc w:val="center"/>
    </w:pPr>
    <w:rPr>
      <w:b/>
      <w:sz w:val="28"/>
    </w:rPr>
  </w:style>
  <w:style w:type="paragraph" w:customStyle="1" w:styleId="afffff3">
    <w:name w:val="Автозамена"/>
    <w:semiHidden/>
    <w:rsid w:val="001631A6"/>
    <w:pPr>
      <w:spacing w:after="0" w:line="240" w:lineRule="auto"/>
    </w:pPr>
    <w:rPr>
      <w:rFonts w:ascii="Times New Roman" w:eastAsia="Times New Roman" w:hAnsi="Times New Roman" w:cs="Times New Roman"/>
      <w:sz w:val="24"/>
      <w:szCs w:val="24"/>
      <w:lang w:eastAsia="ru-RU"/>
    </w:rPr>
  </w:style>
  <w:style w:type="character" w:customStyle="1" w:styleId="73">
    <w:name w:val="Знак Знак7"/>
    <w:semiHidden/>
    <w:rsid w:val="001631A6"/>
    <w:rPr>
      <w:rFonts w:ascii="Arial" w:hAnsi="Arial"/>
      <w:sz w:val="24"/>
      <w:lang w:val="ru-RU" w:eastAsia="ru-RU" w:bidi="ar-SA"/>
    </w:rPr>
  </w:style>
  <w:style w:type="character" w:customStyle="1" w:styleId="Verdana11">
    <w:name w:val="Стиль Verdana 11 пт Черный малые прописные"/>
    <w:semiHidden/>
    <w:rsid w:val="001631A6"/>
    <w:rPr>
      <w:rFonts w:ascii="Verdana" w:hAnsi="Verdana"/>
      <w:smallCaps/>
      <w:color w:val="000000"/>
      <w:sz w:val="22"/>
    </w:rPr>
  </w:style>
  <w:style w:type="paragraph" w:customStyle="1" w:styleId="1f7">
    <w:name w:val="Знак1 Знак Знак Знак"/>
    <w:basedOn w:val="a4"/>
    <w:semiHidden/>
    <w:rsid w:val="001631A6"/>
    <w:rPr>
      <w:rFonts w:ascii="Verdana" w:hAnsi="Verdana" w:cs="Verdana"/>
      <w:sz w:val="20"/>
      <w:lang w:val="en-US" w:eastAsia="en-US"/>
    </w:rPr>
  </w:style>
  <w:style w:type="paragraph" w:customStyle="1" w:styleId="BodyText22">
    <w:name w:val="Body Text 22"/>
    <w:basedOn w:val="15"/>
    <w:semiHidden/>
    <w:rsid w:val="001631A6"/>
    <w:pPr>
      <w:widowControl/>
      <w:spacing w:before="0"/>
      <w:ind w:left="0" w:firstLine="709"/>
    </w:pPr>
    <w:rPr>
      <w:snapToGrid/>
      <w:sz w:val="24"/>
      <w:szCs w:val="24"/>
      <w:lang w:val="ru-RU"/>
    </w:rPr>
  </w:style>
  <w:style w:type="paragraph" w:customStyle="1" w:styleId="msonormalcxspmiddle">
    <w:name w:val="msonormalcxspmiddle"/>
    <w:basedOn w:val="a4"/>
    <w:semiHidden/>
    <w:rsid w:val="001631A6"/>
    <w:pPr>
      <w:spacing w:before="100" w:beforeAutospacing="1" w:after="100" w:afterAutospacing="1"/>
    </w:pPr>
  </w:style>
  <w:style w:type="paragraph" w:customStyle="1" w:styleId="Char">
    <w:name w:val="Char Знак"/>
    <w:basedOn w:val="a4"/>
    <w:semiHidden/>
    <w:rsid w:val="001631A6"/>
    <w:pPr>
      <w:spacing w:before="100" w:beforeAutospacing="1" w:after="100" w:afterAutospacing="1"/>
    </w:pPr>
    <w:rPr>
      <w:rFonts w:ascii="Tahoma" w:hAnsi="Tahoma"/>
      <w:sz w:val="20"/>
      <w:lang w:val="en-US" w:eastAsia="en-US"/>
    </w:rPr>
  </w:style>
  <w:style w:type="character" w:customStyle="1" w:styleId="181">
    <w:name w:val="Знак Знак18"/>
    <w:semiHidden/>
    <w:locked/>
    <w:rsid w:val="001631A6"/>
    <w:rPr>
      <w:rFonts w:ascii="Bookman Old Style" w:hAnsi="Bookman Old Style"/>
      <w:b/>
      <w:i/>
      <w:sz w:val="40"/>
      <w:lang w:val="ru-RU" w:eastAsia="ru-RU" w:bidi="ar-SA"/>
    </w:rPr>
  </w:style>
  <w:style w:type="character" w:customStyle="1" w:styleId="83">
    <w:name w:val="Знак Знак8"/>
    <w:semiHidden/>
    <w:locked/>
    <w:rsid w:val="001631A6"/>
    <w:rPr>
      <w:rFonts w:ascii="Arial" w:hAnsi="Arial" w:cs="Arial"/>
      <w:sz w:val="24"/>
      <w:lang w:val="ru-RU" w:eastAsia="ru-RU" w:bidi="ar-SA"/>
    </w:rPr>
  </w:style>
  <w:style w:type="character" w:customStyle="1" w:styleId="93">
    <w:name w:val="Знак Знак9"/>
    <w:semiHidden/>
    <w:rsid w:val="001631A6"/>
    <w:rPr>
      <w:rFonts w:ascii="Arial" w:hAnsi="Arial" w:cs="Arial" w:hint="default"/>
      <w:sz w:val="24"/>
      <w:lang w:val="ru-RU" w:eastAsia="ru-RU" w:bidi="ar-SA"/>
    </w:rPr>
  </w:style>
  <w:style w:type="character" w:styleId="afffff4">
    <w:name w:val="FollowedHyperlink"/>
    <w:uiPriority w:val="99"/>
    <w:rsid w:val="001631A6"/>
    <w:rPr>
      <w:color w:val="800080"/>
      <w:u w:val="single"/>
    </w:rPr>
  </w:style>
  <w:style w:type="character" w:customStyle="1" w:styleId="171">
    <w:name w:val="Знак Знак17"/>
    <w:semiHidden/>
    <w:locked/>
    <w:rsid w:val="001631A6"/>
    <w:rPr>
      <w:rFonts w:ascii="Courier New" w:hAnsi="Courier New"/>
      <w:b/>
      <w:sz w:val="24"/>
      <w:lang w:val="ru-RU" w:eastAsia="ru-RU" w:bidi="ar-SA"/>
    </w:rPr>
  </w:style>
  <w:style w:type="character" w:customStyle="1" w:styleId="161">
    <w:name w:val="Знак Знак16"/>
    <w:semiHidden/>
    <w:locked/>
    <w:rsid w:val="001631A6"/>
    <w:rPr>
      <w:rFonts w:ascii="Courier" w:hAnsi="Courier"/>
      <w:b/>
      <w:sz w:val="28"/>
      <w:lang w:val="ru-RU" w:eastAsia="ru-RU" w:bidi="ar-SA"/>
    </w:rPr>
  </w:style>
  <w:style w:type="character" w:customStyle="1" w:styleId="151">
    <w:name w:val="Знак Знак15"/>
    <w:semiHidden/>
    <w:locked/>
    <w:rsid w:val="001631A6"/>
    <w:rPr>
      <w:rFonts w:ascii="Bookman Old Style" w:hAnsi="Bookman Old Style"/>
      <w:b/>
      <w:sz w:val="32"/>
      <w:lang w:val="ru-RU" w:eastAsia="ru-RU" w:bidi="ar-SA"/>
    </w:rPr>
  </w:style>
  <w:style w:type="character" w:customStyle="1" w:styleId="141">
    <w:name w:val="Знак Знак14"/>
    <w:semiHidden/>
    <w:locked/>
    <w:rsid w:val="001631A6"/>
    <w:rPr>
      <w:b/>
      <w:i/>
      <w:sz w:val="32"/>
      <w:lang w:val="ru-RU" w:eastAsia="ru-RU" w:bidi="ar-SA"/>
    </w:rPr>
  </w:style>
  <w:style w:type="character" w:customStyle="1" w:styleId="131">
    <w:name w:val="Знак Знак13"/>
    <w:semiHidden/>
    <w:locked/>
    <w:rsid w:val="001631A6"/>
    <w:rPr>
      <w:rFonts w:ascii="Courier New" w:hAnsi="Courier New"/>
      <w:b/>
      <w:sz w:val="28"/>
      <w:lang w:val="ru-RU" w:eastAsia="ru-RU" w:bidi="ar-SA"/>
    </w:rPr>
  </w:style>
  <w:style w:type="character" w:customStyle="1" w:styleId="123">
    <w:name w:val="Знак Знак12"/>
    <w:semiHidden/>
    <w:locked/>
    <w:rsid w:val="001631A6"/>
    <w:rPr>
      <w:rFonts w:ascii="Bookman Old Style" w:hAnsi="Bookman Old Style"/>
      <w:b/>
      <w:i/>
      <w:sz w:val="28"/>
      <w:lang w:val="ru-RU" w:eastAsia="ru-RU" w:bidi="ar-SA"/>
    </w:rPr>
  </w:style>
  <w:style w:type="character" w:customStyle="1" w:styleId="117">
    <w:name w:val="Знак Знак11"/>
    <w:semiHidden/>
    <w:locked/>
    <w:rsid w:val="001631A6"/>
    <w:rPr>
      <w:rFonts w:ascii="Courier New" w:hAnsi="Courier New"/>
      <w:b/>
      <w:sz w:val="28"/>
      <w:lang w:val="ru-RU" w:eastAsia="ru-RU" w:bidi="ar-SA"/>
    </w:rPr>
  </w:style>
  <w:style w:type="character" w:customStyle="1" w:styleId="101">
    <w:name w:val="Знак Знак10"/>
    <w:semiHidden/>
    <w:locked/>
    <w:rsid w:val="001631A6"/>
    <w:rPr>
      <w:rFonts w:ascii="Arial" w:hAnsi="Arial"/>
      <w:b/>
      <w:lang w:val="ru-RU" w:eastAsia="ru-RU" w:bidi="ar-SA"/>
    </w:rPr>
  </w:style>
  <w:style w:type="character" w:customStyle="1" w:styleId="3c">
    <w:name w:val="Знак Знак3"/>
    <w:semiHidden/>
    <w:locked/>
    <w:rsid w:val="001631A6"/>
    <w:rPr>
      <w:lang w:val="ru-RU" w:eastAsia="ru-RU" w:bidi="ar-SA"/>
    </w:rPr>
  </w:style>
  <w:style w:type="character" w:customStyle="1" w:styleId="afffff5">
    <w:name w:val="Знак Знак"/>
    <w:semiHidden/>
    <w:locked/>
    <w:rsid w:val="001631A6"/>
    <w:rPr>
      <w:rFonts w:ascii="Arial" w:hAnsi="Arial" w:cs="Arial"/>
      <w:sz w:val="24"/>
      <w:lang w:val="ru-RU" w:eastAsia="ru-RU" w:bidi="ar-SA"/>
    </w:rPr>
  </w:style>
  <w:style w:type="character" w:customStyle="1" w:styleId="2f3">
    <w:name w:val="Знак Знак2"/>
    <w:semiHidden/>
    <w:locked/>
    <w:rsid w:val="001631A6"/>
    <w:rPr>
      <w:b/>
      <w:sz w:val="24"/>
      <w:lang w:val="ru-RU" w:eastAsia="ru-RU" w:bidi="ar-SA"/>
    </w:rPr>
  </w:style>
  <w:style w:type="character" w:customStyle="1" w:styleId="64">
    <w:name w:val="Знак Знак6"/>
    <w:semiHidden/>
    <w:locked/>
    <w:rsid w:val="001631A6"/>
    <w:rPr>
      <w:b/>
      <w:sz w:val="16"/>
      <w:lang w:val="ru-RU" w:eastAsia="ru-RU" w:bidi="ar-SA"/>
    </w:rPr>
  </w:style>
  <w:style w:type="character" w:customStyle="1" w:styleId="54">
    <w:name w:val="Знак Знак5"/>
    <w:semiHidden/>
    <w:locked/>
    <w:rsid w:val="001631A6"/>
    <w:rPr>
      <w:b/>
      <w:sz w:val="24"/>
      <w:lang w:val="ru-RU" w:eastAsia="ru-RU" w:bidi="ar-SA"/>
    </w:rPr>
  </w:style>
  <w:style w:type="character" w:customStyle="1" w:styleId="47">
    <w:name w:val="Знак Знак4"/>
    <w:semiHidden/>
    <w:locked/>
    <w:rsid w:val="001631A6"/>
    <w:rPr>
      <w:b/>
      <w:sz w:val="18"/>
      <w:lang w:val="ru-RU" w:eastAsia="ru-RU" w:bidi="ar-SA"/>
    </w:rPr>
  </w:style>
  <w:style w:type="paragraph" w:customStyle="1" w:styleId="1f8">
    <w:name w:val="Заголовок ПЗ 1"/>
    <w:basedOn w:val="11"/>
    <w:qFormat/>
    <w:rsid w:val="001631A6"/>
  </w:style>
  <w:style w:type="paragraph" w:customStyle="1" w:styleId="afffff6">
    <w:name w:val="заг"/>
    <w:basedOn w:val="afffff"/>
    <w:qFormat/>
    <w:rsid w:val="001631A6"/>
    <w:pPr>
      <w:spacing w:line="240" w:lineRule="auto"/>
      <w:ind w:firstLine="0"/>
      <w:jc w:val="center"/>
    </w:pPr>
    <w:rPr>
      <w:b/>
      <w:sz w:val="24"/>
      <w:szCs w:val="24"/>
      <w:lang w:eastAsia="ru-RU"/>
    </w:rPr>
  </w:style>
  <w:style w:type="paragraph" w:customStyle="1" w:styleId="afffff7">
    <w:name w:val="Таблица"/>
    <w:basedOn w:val="afffff"/>
    <w:link w:val="afffff8"/>
    <w:qFormat/>
    <w:rsid w:val="001631A6"/>
    <w:pPr>
      <w:spacing w:line="240" w:lineRule="auto"/>
      <w:ind w:firstLine="0"/>
    </w:pPr>
    <w:rPr>
      <w:sz w:val="24"/>
      <w:szCs w:val="24"/>
      <w:lang w:eastAsia="ru-RU"/>
    </w:rPr>
  </w:style>
  <w:style w:type="paragraph" w:customStyle="1" w:styleId="ConsCell">
    <w:name w:val="ConsCell"/>
    <w:rsid w:val="001631A6"/>
    <w:pPr>
      <w:widowControl w:val="0"/>
      <w:spacing w:after="0" w:line="240" w:lineRule="auto"/>
    </w:pPr>
    <w:rPr>
      <w:rFonts w:ascii="Arial" w:eastAsia="Times New Roman" w:hAnsi="Arial" w:cs="Times New Roman"/>
      <w:snapToGrid w:val="0"/>
      <w:sz w:val="24"/>
      <w:szCs w:val="24"/>
      <w:lang w:eastAsia="ru-RU"/>
    </w:rPr>
  </w:style>
  <w:style w:type="character" w:customStyle="1" w:styleId="afffff8">
    <w:name w:val="Таблица Знак"/>
    <w:basedOn w:val="afffff0"/>
    <w:link w:val="afffff7"/>
    <w:rsid w:val="001631A6"/>
    <w:rPr>
      <w:rFonts w:ascii="Times New Roman" w:eastAsia="Times New Roman" w:hAnsi="Times New Roman" w:cs="Times New Roman"/>
      <w:sz w:val="24"/>
      <w:szCs w:val="24"/>
      <w:lang w:eastAsia="ru-RU"/>
    </w:rPr>
  </w:style>
  <w:style w:type="paragraph" w:customStyle="1" w:styleId="a2">
    <w:name w:val="№таблицы"/>
    <w:basedOn w:val="a4"/>
    <w:link w:val="afffff9"/>
    <w:qFormat/>
    <w:rsid w:val="001631A6"/>
    <w:pPr>
      <w:numPr>
        <w:numId w:val="3"/>
      </w:numPr>
      <w:contextualSpacing/>
      <w:jc w:val="center"/>
    </w:pPr>
    <w:rPr>
      <w:color w:val="000000"/>
      <w:sz w:val="28"/>
      <w:szCs w:val="28"/>
    </w:rPr>
  </w:style>
  <w:style w:type="character" w:customStyle="1" w:styleId="afffff9">
    <w:name w:val="№таблицы Знак"/>
    <w:link w:val="a2"/>
    <w:rsid w:val="001631A6"/>
    <w:rPr>
      <w:rFonts w:ascii="Times New Roman" w:eastAsia="Times New Roman" w:hAnsi="Times New Roman" w:cs="Times New Roman"/>
      <w:color w:val="000000"/>
      <w:sz w:val="28"/>
      <w:szCs w:val="28"/>
      <w:lang w:eastAsia="ru-RU"/>
    </w:rPr>
  </w:style>
  <w:style w:type="paragraph" w:customStyle="1" w:styleId="afffffa">
    <w:name w:val="текст табл"/>
    <w:basedOn w:val="afffff"/>
    <w:link w:val="afffffb"/>
    <w:qFormat/>
    <w:rsid w:val="001631A6"/>
    <w:pPr>
      <w:spacing w:line="240" w:lineRule="auto"/>
      <w:ind w:firstLine="0"/>
    </w:pPr>
    <w:rPr>
      <w:sz w:val="24"/>
      <w:szCs w:val="24"/>
      <w:lang w:eastAsia="ru-RU"/>
    </w:rPr>
  </w:style>
  <w:style w:type="character" w:customStyle="1" w:styleId="afffffb">
    <w:name w:val="текст табл Знак"/>
    <w:basedOn w:val="afffff0"/>
    <w:link w:val="afffffa"/>
    <w:rsid w:val="001631A6"/>
    <w:rPr>
      <w:rFonts w:ascii="Times New Roman" w:eastAsia="Times New Roman" w:hAnsi="Times New Roman" w:cs="Times New Roman"/>
      <w:sz w:val="24"/>
      <w:szCs w:val="24"/>
      <w:lang w:eastAsia="ru-RU"/>
    </w:rPr>
  </w:style>
  <w:style w:type="paragraph" w:customStyle="1" w:styleId="ConsNonformat">
    <w:name w:val="ConsNonformat"/>
    <w:rsid w:val="001631A6"/>
    <w:pPr>
      <w:widowControl w:val="0"/>
      <w:autoSpaceDE w:val="0"/>
      <w:autoSpaceDN w:val="0"/>
      <w:adjustRightInd w:val="0"/>
      <w:spacing w:after="0" w:line="240" w:lineRule="auto"/>
      <w:ind w:right="19772"/>
    </w:pPr>
    <w:rPr>
      <w:rFonts w:ascii="Courier New" w:eastAsia="Times New Roman" w:hAnsi="Courier New" w:cs="Courier New"/>
      <w:sz w:val="24"/>
      <w:szCs w:val="24"/>
      <w:lang w:eastAsia="ru-RU"/>
    </w:rPr>
  </w:style>
  <w:style w:type="paragraph" w:customStyle="1" w:styleId="311">
    <w:name w:val="Основной текст 31"/>
    <w:basedOn w:val="a4"/>
    <w:rsid w:val="001631A6"/>
    <w:rPr>
      <w:sz w:val="28"/>
      <w:lang w:val="en-US"/>
    </w:rPr>
  </w:style>
  <w:style w:type="character" w:customStyle="1" w:styleId="grame">
    <w:name w:val="grame"/>
    <w:rsid w:val="001631A6"/>
  </w:style>
  <w:style w:type="paragraph" w:customStyle="1" w:styleId="ConsDocList">
    <w:name w:val="ConsDocList"/>
    <w:rsid w:val="001631A6"/>
    <w:pPr>
      <w:widowControl w:val="0"/>
      <w:autoSpaceDE w:val="0"/>
      <w:autoSpaceDN w:val="0"/>
      <w:spacing w:after="0" w:line="240" w:lineRule="auto"/>
      <w:ind w:right="19772"/>
    </w:pPr>
    <w:rPr>
      <w:rFonts w:ascii="Courier New" w:eastAsia="Times New Roman" w:hAnsi="Courier New" w:cs="Courier New"/>
      <w:sz w:val="24"/>
      <w:szCs w:val="24"/>
      <w:lang w:eastAsia="ru-RU"/>
    </w:rPr>
  </w:style>
  <w:style w:type="paragraph" w:customStyle="1" w:styleId="afffffc">
    <w:name w:val="Единицы"/>
    <w:basedOn w:val="a4"/>
    <w:rsid w:val="001631A6"/>
    <w:pPr>
      <w:keepNext/>
      <w:spacing w:before="120" w:after="60"/>
      <w:jc w:val="center"/>
    </w:pPr>
    <w:rPr>
      <w:sz w:val="22"/>
    </w:rPr>
  </w:style>
  <w:style w:type="paragraph" w:styleId="afffffd">
    <w:name w:val="Message Header"/>
    <w:basedOn w:val="a4"/>
    <w:link w:val="afffffe"/>
    <w:rsid w:val="001631A6"/>
    <w:pPr>
      <w:spacing w:before="120" w:after="120"/>
      <w:jc w:val="center"/>
    </w:pPr>
    <w:rPr>
      <w:b/>
      <w:i/>
      <w:sz w:val="22"/>
    </w:rPr>
  </w:style>
  <w:style w:type="character" w:customStyle="1" w:styleId="afffffe">
    <w:name w:val="Шапка Знак"/>
    <w:basedOn w:val="a6"/>
    <w:link w:val="afffffd"/>
    <w:rsid w:val="001631A6"/>
    <w:rPr>
      <w:rFonts w:ascii="Times New Roman" w:eastAsia="Times New Roman" w:hAnsi="Times New Roman" w:cs="Times New Roman"/>
      <w:b/>
      <w:i/>
      <w:szCs w:val="24"/>
      <w:lang w:eastAsia="ru-RU"/>
    </w:rPr>
  </w:style>
  <w:style w:type="paragraph" w:customStyle="1" w:styleId="Normal0">
    <w:name w:val="Normal Знак Знак"/>
    <w:rsid w:val="001631A6"/>
    <w:pPr>
      <w:spacing w:before="100" w:after="100" w:line="240" w:lineRule="auto"/>
      <w:jc w:val="both"/>
    </w:pPr>
    <w:rPr>
      <w:rFonts w:ascii="Times New Roman" w:eastAsia="Times New Roman" w:hAnsi="Times New Roman" w:cs="Times New Roman"/>
      <w:snapToGrid w:val="0"/>
      <w:sz w:val="24"/>
      <w:szCs w:val="24"/>
      <w:lang w:eastAsia="ru-RU"/>
    </w:rPr>
  </w:style>
  <w:style w:type="paragraph" w:customStyle="1" w:styleId="Style5">
    <w:name w:val="Style5"/>
    <w:basedOn w:val="a4"/>
    <w:rsid w:val="001631A6"/>
    <w:pPr>
      <w:widowControl w:val="0"/>
      <w:autoSpaceDE w:val="0"/>
      <w:autoSpaceDN w:val="0"/>
      <w:adjustRightInd w:val="0"/>
    </w:pPr>
    <w:rPr>
      <w:rFonts w:ascii="Century Schoolbook" w:hAnsi="Century Schoolbook"/>
    </w:rPr>
  </w:style>
  <w:style w:type="paragraph" w:customStyle="1" w:styleId="Style6">
    <w:name w:val="Style6"/>
    <w:basedOn w:val="a4"/>
    <w:rsid w:val="001631A6"/>
    <w:pPr>
      <w:widowControl w:val="0"/>
      <w:autoSpaceDE w:val="0"/>
      <w:autoSpaceDN w:val="0"/>
      <w:adjustRightInd w:val="0"/>
    </w:pPr>
    <w:rPr>
      <w:rFonts w:ascii="Century Schoolbook" w:hAnsi="Century Schoolbook"/>
    </w:rPr>
  </w:style>
  <w:style w:type="paragraph" w:customStyle="1" w:styleId="Style9">
    <w:name w:val="Style9"/>
    <w:basedOn w:val="a4"/>
    <w:rsid w:val="001631A6"/>
    <w:pPr>
      <w:widowControl w:val="0"/>
      <w:autoSpaceDE w:val="0"/>
      <w:autoSpaceDN w:val="0"/>
      <w:adjustRightInd w:val="0"/>
    </w:pPr>
    <w:rPr>
      <w:rFonts w:ascii="Century Schoolbook" w:hAnsi="Century Schoolbook"/>
    </w:rPr>
  </w:style>
  <w:style w:type="paragraph" w:customStyle="1" w:styleId="Style10">
    <w:name w:val="Style10"/>
    <w:basedOn w:val="a4"/>
    <w:rsid w:val="001631A6"/>
    <w:pPr>
      <w:widowControl w:val="0"/>
      <w:autoSpaceDE w:val="0"/>
      <w:autoSpaceDN w:val="0"/>
      <w:adjustRightInd w:val="0"/>
    </w:pPr>
    <w:rPr>
      <w:rFonts w:ascii="Century Schoolbook" w:hAnsi="Century Schoolbook"/>
    </w:rPr>
  </w:style>
  <w:style w:type="character" w:customStyle="1" w:styleId="FontStyle18">
    <w:name w:val="Font Style18"/>
    <w:rsid w:val="001631A6"/>
    <w:rPr>
      <w:rFonts w:ascii="Century Schoolbook" w:hAnsi="Century Schoolbook" w:cs="Century Schoolbook"/>
      <w:i/>
      <w:iCs/>
      <w:sz w:val="20"/>
      <w:szCs w:val="20"/>
    </w:rPr>
  </w:style>
  <w:style w:type="paragraph" w:customStyle="1" w:styleId="Style3">
    <w:name w:val="Style3"/>
    <w:basedOn w:val="a4"/>
    <w:rsid w:val="001631A6"/>
    <w:pPr>
      <w:widowControl w:val="0"/>
      <w:autoSpaceDE w:val="0"/>
      <w:autoSpaceDN w:val="0"/>
      <w:adjustRightInd w:val="0"/>
    </w:pPr>
    <w:rPr>
      <w:rFonts w:ascii="Century Schoolbook" w:hAnsi="Century Schoolbook"/>
    </w:rPr>
  </w:style>
  <w:style w:type="character" w:customStyle="1" w:styleId="FontStyle19">
    <w:name w:val="Font Style19"/>
    <w:rsid w:val="001631A6"/>
    <w:rPr>
      <w:rFonts w:ascii="Arial" w:hAnsi="Arial" w:cs="Arial"/>
      <w:b/>
      <w:bCs/>
      <w:sz w:val="18"/>
      <w:szCs w:val="18"/>
    </w:rPr>
  </w:style>
  <w:style w:type="paragraph" w:customStyle="1" w:styleId="Style7">
    <w:name w:val="Style7"/>
    <w:basedOn w:val="a4"/>
    <w:rsid w:val="001631A6"/>
    <w:pPr>
      <w:widowControl w:val="0"/>
      <w:autoSpaceDE w:val="0"/>
      <w:autoSpaceDN w:val="0"/>
      <w:adjustRightInd w:val="0"/>
    </w:pPr>
  </w:style>
  <w:style w:type="character" w:customStyle="1" w:styleId="FontStyle16">
    <w:name w:val="Font Style16"/>
    <w:rsid w:val="001631A6"/>
    <w:rPr>
      <w:rFonts w:ascii="Arial" w:hAnsi="Arial" w:cs="Arial"/>
      <w:b/>
      <w:bCs/>
      <w:sz w:val="16"/>
      <w:szCs w:val="16"/>
    </w:rPr>
  </w:style>
  <w:style w:type="character" w:customStyle="1" w:styleId="FontStyle17">
    <w:name w:val="Font Style17"/>
    <w:rsid w:val="001631A6"/>
    <w:rPr>
      <w:rFonts w:ascii="Times New Roman" w:hAnsi="Times New Roman" w:cs="Times New Roman"/>
      <w:w w:val="20"/>
      <w:sz w:val="8"/>
      <w:szCs w:val="8"/>
    </w:rPr>
  </w:style>
  <w:style w:type="paragraph" w:customStyle="1" w:styleId="Style1">
    <w:name w:val="Style1"/>
    <w:basedOn w:val="a4"/>
    <w:rsid w:val="001631A6"/>
    <w:pPr>
      <w:widowControl w:val="0"/>
      <w:autoSpaceDE w:val="0"/>
      <w:autoSpaceDN w:val="0"/>
      <w:adjustRightInd w:val="0"/>
      <w:spacing w:line="275" w:lineRule="exact"/>
      <w:ind w:firstLine="540"/>
      <w:jc w:val="both"/>
    </w:pPr>
  </w:style>
  <w:style w:type="paragraph" w:customStyle="1" w:styleId="Style2">
    <w:name w:val="Style2"/>
    <w:basedOn w:val="a4"/>
    <w:rsid w:val="001631A6"/>
    <w:pPr>
      <w:widowControl w:val="0"/>
      <w:autoSpaceDE w:val="0"/>
      <w:autoSpaceDN w:val="0"/>
      <w:adjustRightInd w:val="0"/>
      <w:spacing w:line="283" w:lineRule="exact"/>
      <w:jc w:val="both"/>
    </w:pPr>
  </w:style>
  <w:style w:type="character" w:customStyle="1" w:styleId="FontStyle11">
    <w:name w:val="Font Style11"/>
    <w:rsid w:val="001631A6"/>
    <w:rPr>
      <w:rFonts w:ascii="Times New Roman" w:hAnsi="Times New Roman" w:cs="Times New Roman"/>
      <w:b/>
      <w:bCs/>
      <w:sz w:val="22"/>
      <w:szCs w:val="22"/>
    </w:rPr>
  </w:style>
  <w:style w:type="character" w:customStyle="1" w:styleId="FontStyle12">
    <w:name w:val="Font Style12"/>
    <w:rsid w:val="001631A6"/>
    <w:rPr>
      <w:rFonts w:ascii="Times New Roman" w:hAnsi="Times New Roman" w:cs="Times New Roman"/>
      <w:sz w:val="22"/>
      <w:szCs w:val="22"/>
    </w:rPr>
  </w:style>
  <w:style w:type="paragraph" w:customStyle="1" w:styleId="Style11">
    <w:name w:val="Style11"/>
    <w:basedOn w:val="a4"/>
    <w:rsid w:val="001631A6"/>
    <w:pPr>
      <w:widowControl w:val="0"/>
      <w:autoSpaceDE w:val="0"/>
      <w:autoSpaceDN w:val="0"/>
      <w:adjustRightInd w:val="0"/>
      <w:spacing w:line="209" w:lineRule="exact"/>
      <w:jc w:val="center"/>
    </w:pPr>
    <w:rPr>
      <w:rFonts w:ascii="Georgia" w:hAnsi="Georgia"/>
    </w:rPr>
  </w:style>
  <w:style w:type="character" w:customStyle="1" w:styleId="FontStyle14">
    <w:name w:val="Font Style14"/>
    <w:rsid w:val="001631A6"/>
    <w:rPr>
      <w:rFonts w:ascii="Arial" w:hAnsi="Arial" w:cs="Arial"/>
      <w:b/>
      <w:bCs/>
      <w:sz w:val="18"/>
      <w:szCs w:val="18"/>
    </w:rPr>
  </w:style>
  <w:style w:type="table" w:customStyle="1" w:styleId="TableNormal1">
    <w:name w:val="Table Normal1"/>
    <w:uiPriority w:val="2"/>
    <w:semiHidden/>
    <w:unhideWhenUsed/>
    <w:qFormat/>
    <w:rsid w:val="001631A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118">
    <w:name w:val="Стиль таблицы11"/>
    <w:basedOn w:val="ae"/>
    <w:rsid w:val="001631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eformat">
    <w:name w:val="Preformat"/>
    <w:rsid w:val="001631A6"/>
    <w:pPr>
      <w:spacing w:after="0" w:line="240" w:lineRule="auto"/>
    </w:pPr>
    <w:rPr>
      <w:rFonts w:ascii="Courier New" w:eastAsia="Times New Roman" w:hAnsi="Courier New" w:cs="Times New Roman"/>
      <w:snapToGrid w:val="0"/>
      <w:sz w:val="24"/>
      <w:szCs w:val="24"/>
      <w:lang w:eastAsia="ru-RU"/>
    </w:rPr>
  </w:style>
  <w:style w:type="character" w:customStyle="1" w:styleId="1f9">
    <w:name w:val="Основной текст с отступом Знак1"/>
    <w:basedOn w:val="a6"/>
    <w:uiPriority w:val="99"/>
    <w:semiHidden/>
    <w:rsid w:val="001631A6"/>
    <w:rPr>
      <w:rFonts w:cs="Calibri"/>
      <w:sz w:val="24"/>
      <w:szCs w:val="24"/>
      <w:lang w:eastAsia="ar-SA"/>
    </w:rPr>
  </w:style>
  <w:style w:type="character" w:customStyle="1" w:styleId="affffff">
    <w:name w:val="Дата Знак"/>
    <w:basedOn w:val="a6"/>
    <w:link w:val="affffff0"/>
    <w:rsid w:val="001631A6"/>
    <w:rPr>
      <w:sz w:val="24"/>
    </w:rPr>
  </w:style>
  <w:style w:type="paragraph" w:styleId="affffff0">
    <w:name w:val="Date"/>
    <w:basedOn w:val="a4"/>
    <w:next w:val="a4"/>
    <w:link w:val="affffff"/>
    <w:rsid w:val="001631A6"/>
    <w:pPr>
      <w:spacing w:after="60"/>
      <w:jc w:val="both"/>
    </w:pPr>
    <w:rPr>
      <w:rFonts w:asciiTheme="minorHAnsi" w:eastAsiaTheme="minorHAnsi" w:hAnsiTheme="minorHAnsi" w:cstheme="minorBidi"/>
      <w:szCs w:val="22"/>
      <w:lang w:eastAsia="en-US"/>
    </w:rPr>
  </w:style>
  <w:style w:type="character" w:customStyle="1" w:styleId="1fa">
    <w:name w:val="Дата Знак1"/>
    <w:basedOn w:val="a6"/>
    <w:uiPriority w:val="99"/>
    <w:rsid w:val="001631A6"/>
    <w:rPr>
      <w:rFonts w:ascii="Times New Roman" w:eastAsia="Times New Roman" w:hAnsi="Times New Roman" w:cs="Times New Roman"/>
      <w:sz w:val="24"/>
      <w:szCs w:val="24"/>
      <w:lang w:eastAsia="ru-RU"/>
    </w:rPr>
  </w:style>
  <w:style w:type="paragraph" w:customStyle="1" w:styleId="2f4">
    <w:name w:val="Обычный2"/>
    <w:rsid w:val="001631A6"/>
    <w:pPr>
      <w:widowControl w:val="0"/>
      <w:spacing w:after="0" w:line="240" w:lineRule="auto"/>
    </w:pPr>
    <w:rPr>
      <w:rFonts w:ascii="Times New Roman" w:eastAsia="Times New Roman" w:hAnsi="Times New Roman" w:cs="Times New Roman"/>
      <w:sz w:val="24"/>
      <w:szCs w:val="24"/>
      <w:lang w:eastAsia="ru-RU"/>
    </w:rPr>
  </w:style>
  <w:style w:type="paragraph" w:customStyle="1" w:styleId="affffff1">
    <w:name w:val="Иллюстрация"/>
    <w:rsid w:val="001631A6"/>
    <w:pPr>
      <w:keepNext/>
      <w:keepLines/>
      <w:spacing w:before="240" w:after="120" w:line="240" w:lineRule="auto"/>
      <w:contextualSpacing/>
    </w:pPr>
    <w:rPr>
      <w:rFonts w:ascii="Tahoma" w:eastAsia="Times New Roman" w:hAnsi="Tahoma" w:cs="Arial"/>
      <w:b/>
      <w:bCs/>
      <w:color w:val="515024"/>
      <w:sz w:val="24"/>
      <w:szCs w:val="26"/>
      <w:lang w:eastAsia="ru-RU"/>
    </w:rPr>
  </w:style>
  <w:style w:type="character" w:customStyle="1" w:styleId="312">
    <w:name w:val="Основной текст с отступом 3 Знак1"/>
    <w:basedOn w:val="a6"/>
    <w:uiPriority w:val="99"/>
    <w:semiHidden/>
    <w:rsid w:val="001631A6"/>
    <w:rPr>
      <w:rFonts w:cs="Calibri"/>
      <w:sz w:val="16"/>
      <w:szCs w:val="16"/>
      <w:lang w:eastAsia="ar-SA"/>
    </w:rPr>
  </w:style>
  <w:style w:type="character" w:customStyle="1" w:styleId="HTML1">
    <w:name w:val="Стандартный HTML Знак1"/>
    <w:basedOn w:val="a6"/>
    <w:uiPriority w:val="99"/>
    <w:semiHidden/>
    <w:rsid w:val="001631A6"/>
    <w:rPr>
      <w:rFonts w:ascii="Consolas" w:hAnsi="Consolas" w:cs="Calibri"/>
      <w:lang w:eastAsia="ar-SA"/>
    </w:rPr>
  </w:style>
  <w:style w:type="paragraph" w:customStyle="1" w:styleId="ConsPlusTitle">
    <w:name w:val="ConsPlusTitle"/>
    <w:uiPriority w:val="99"/>
    <w:rsid w:val="001631A6"/>
    <w:pPr>
      <w:widowControl w:val="0"/>
      <w:autoSpaceDE w:val="0"/>
      <w:autoSpaceDN w:val="0"/>
      <w:adjustRightInd w:val="0"/>
      <w:spacing w:after="0" w:line="240" w:lineRule="auto"/>
    </w:pPr>
    <w:rPr>
      <w:rFonts w:ascii="Arial" w:eastAsia="Times New Roman" w:hAnsi="Arial" w:cs="Arial"/>
      <w:b/>
      <w:bCs/>
      <w:sz w:val="24"/>
      <w:szCs w:val="24"/>
      <w:lang w:eastAsia="ru-RU"/>
    </w:rPr>
  </w:style>
  <w:style w:type="paragraph" w:customStyle="1" w:styleId="FR1">
    <w:name w:val="FR1"/>
    <w:rsid w:val="001631A6"/>
    <w:pPr>
      <w:widowControl w:val="0"/>
      <w:autoSpaceDE w:val="0"/>
      <w:autoSpaceDN w:val="0"/>
      <w:spacing w:before="400" w:after="0" w:line="240" w:lineRule="auto"/>
      <w:jc w:val="center"/>
    </w:pPr>
    <w:rPr>
      <w:rFonts w:ascii="Times New Roman" w:eastAsia="Times New Roman" w:hAnsi="Times New Roman" w:cs="Times New Roman"/>
      <w:b/>
      <w:bCs/>
      <w:sz w:val="36"/>
      <w:szCs w:val="36"/>
      <w:lang w:eastAsia="ru-RU"/>
    </w:rPr>
  </w:style>
  <w:style w:type="paragraph" w:customStyle="1" w:styleId="ConsTitle">
    <w:name w:val="ConsTitle"/>
    <w:rsid w:val="001631A6"/>
    <w:pPr>
      <w:widowControl w:val="0"/>
      <w:autoSpaceDE w:val="0"/>
      <w:autoSpaceDN w:val="0"/>
      <w:adjustRightInd w:val="0"/>
      <w:spacing w:after="0" w:line="240" w:lineRule="auto"/>
      <w:ind w:right="19772"/>
    </w:pPr>
    <w:rPr>
      <w:rFonts w:ascii="Arial" w:eastAsia="Times New Roman" w:hAnsi="Arial" w:cs="Times New Roman"/>
      <w:b/>
      <w:sz w:val="16"/>
      <w:szCs w:val="24"/>
      <w:lang w:eastAsia="ru-RU"/>
    </w:rPr>
  </w:style>
  <w:style w:type="character" w:customStyle="1" w:styleId="postbody1">
    <w:name w:val="postbody1"/>
    <w:basedOn w:val="a6"/>
    <w:rsid w:val="001631A6"/>
    <w:rPr>
      <w:sz w:val="20"/>
      <w:szCs w:val="20"/>
    </w:rPr>
  </w:style>
  <w:style w:type="paragraph" w:customStyle="1" w:styleId="211">
    <w:name w:val="Основной текст 21"/>
    <w:basedOn w:val="a4"/>
    <w:rsid w:val="001631A6"/>
    <w:pPr>
      <w:ind w:firstLine="567"/>
      <w:jc w:val="both"/>
    </w:pPr>
    <w:rPr>
      <w:sz w:val="20"/>
    </w:rPr>
  </w:style>
  <w:style w:type="paragraph" w:customStyle="1" w:styleId="affffff2">
    <w:name w:val="Вставка"/>
    <w:basedOn w:val="a4"/>
    <w:rsid w:val="001631A6"/>
    <w:pPr>
      <w:pBdr>
        <w:top w:val="single" w:sz="18" w:space="1" w:color="A3A284"/>
        <w:bottom w:val="single" w:sz="18" w:space="1" w:color="A3A284"/>
      </w:pBdr>
      <w:shd w:val="clear" w:color="auto" w:fill="F5F4E4"/>
      <w:spacing w:before="120" w:after="360"/>
      <w:ind w:firstLine="284"/>
      <w:contextualSpacing/>
      <w:jc w:val="both"/>
    </w:pPr>
    <w:rPr>
      <w:rFonts w:ascii="Trebuchet MS" w:hAnsi="Trebuchet MS" w:cs="Arial"/>
      <w:bCs/>
      <w:color w:val="000000"/>
      <w:sz w:val="20"/>
    </w:rPr>
  </w:style>
  <w:style w:type="paragraph" w:customStyle="1" w:styleId="affffff3">
    <w:name w:val="Глава"/>
    <w:basedOn w:val="a4"/>
    <w:rsid w:val="001631A6"/>
    <w:pPr>
      <w:tabs>
        <w:tab w:val="num" w:pos="1440"/>
      </w:tabs>
      <w:spacing w:after="80"/>
      <w:ind w:left="1440" w:hanging="360"/>
      <w:jc w:val="both"/>
    </w:pPr>
    <w:rPr>
      <w:b/>
      <w:bCs/>
      <w:sz w:val="32"/>
      <w:szCs w:val="32"/>
    </w:rPr>
  </w:style>
  <w:style w:type="paragraph" w:customStyle="1" w:styleId="p2">
    <w:name w:val="p2"/>
    <w:basedOn w:val="a4"/>
    <w:rsid w:val="001631A6"/>
    <w:pPr>
      <w:spacing w:before="100" w:beforeAutospacing="1" w:after="100" w:afterAutospacing="1"/>
      <w:jc w:val="both"/>
    </w:pPr>
    <w:rPr>
      <w:rFonts w:cs="Arial"/>
      <w:color w:val="000000"/>
      <w:sz w:val="20"/>
    </w:rPr>
  </w:style>
  <w:style w:type="paragraph" w:customStyle="1" w:styleId="affffff4">
    <w:name w:val="Внутренний адрес"/>
    <w:basedOn w:val="a4"/>
    <w:rsid w:val="001631A6"/>
    <w:pPr>
      <w:jc w:val="both"/>
    </w:pPr>
    <w:rPr>
      <w:sz w:val="28"/>
      <w:lang w:val="en-US"/>
    </w:rPr>
  </w:style>
  <w:style w:type="paragraph" w:customStyle="1" w:styleId="220">
    <w:name w:val="Основной текст с отступом 22"/>
    <w:basedOn w:val="a4"/>
    <w:rsid w:val="001631A6"/>
    <w:pPr>
      <w:widowControl w:val="0"/>
      <w:suppressAutoHyphens/>
      <w:ind w:left="360"/>
    </w:pPr>
    <w:rPr>
      <w:rFonts w:eastAsia="Lucida Sans Unicode"/>
      <w:i/>
      <w:iCs/>
      <w:kern w:val="1"/>
      <w:sz w:val="28"/>
      <w:lang w:eastAsia="ar-SA"/>
    </w:rPr>
  </w:style>
  <w:style w:type="paragraph" w:customStyle="1" w:styleId="321">
    <w:name w:val="Основной текст 32"/>
    <w:basedOn w:val="a4"/>
    <w:rsid w:val="001631A6"/>
    <w:pPr>
      <w:widowControl w:val="0"/>
      <w:suppressAutoHyphens/>
      <w:spacing w:after="120"/>
    </w:pPr>
    <w:rPr>
      <w:rFonts w:eastAsia="Lucida Sans Unicode" w:cs="Calibri"/>
      <w:kern w:val="1"/>
      <w:sz w:val="16"/>
      <w:szCs w:val="16"/>
      <w:lang w:eastAsia="ar-SA"/>
    </w:rPr>
  </w:style>
  <w:style w:type="paragraph" w:customStyle="1" w:styleId="affffff5">
    <w:name w:val="Стиль доклада"/>
    <w:basedOn w:val="a4"/>
    <w:rsid w:val="001631A6"/>
    <w:pPr>
      <w:tabs>
        <w:tab w:val="left" w:pos="709"/>
      </w:tabs>
      <w:spacing w:line="360" w:lineRule="auto"/>
      <w:ind w:firstLine="720"/>
      <w:jc w:val="both"/>
    </w:pPr>
    <w:rPr>
      <w:sz w:val="28"/>
    </w:rPr>
  </w:style>
  <w:style w:type="character" w:customStyle="1" w:styleId="mw-headline">
    <w:name w:val="mw-headline"/>
    <w:basedOn w:val="a6"/>
    <w:rsid w:val="001631A6"/>
  </w:style>
  <w:style w:type="character" w:customStyle="1" w:styleId="mw-editsection">
    <w:name w:val="mw-editsection"/>
    <w:basedOn w:val="a6"/>
    <w:rsid w:val="001631A6"/>
  </w:style>
  <w:style w:type="character" w:customStyle="1" w:styleId="mw-editsection-bracket">
    <w:name w:val="mw-editsection-bracket"/>
    <w:basedOn w:val="a6"/>
    <w:rsid w:val="001631A6"/>
  </w:style>
  <w:style w:type="character" w:customStyle="1" w:styleId="mw-editsection-divider">
    <w:name w:val="mw-editsection-divider"/>
    <w:basedOn w:val="a6"/>
    <w:rsid w:val="001631A6"/>
  </w:style>
  <w:style w:type="character" w:customStyle="1" w:styleId="nowrap">
    <w:name w:val="nowrap"/>
    <w:basedOn w:val="a6"/>
    <w:rsid w:val="001631A6"/>
  </w:style>
  <w:style w:type="character" w:customStyle="1" w:styleId="affff8">
    <w:name w:val="Список Знак"/>
    <w:link w:val="affff7"/>
    <w:rsid w:val="001631A6"/>
    <w:rPr>
      <w:rFonts w:ascii="Arial" w:eastAsia="Times New Roman" w:hAnsi="Arial" w:cs="Tahoma"/>
      <w:sz w:val="24"/>
      <w:szCs w:val="24"/>
      <w:lang w:eastAsia="ar-SA"/>
    </w:rPr>
  </w:style>
  <w:style w:type="paragraph" w:customStyle="1" w:styleId="a">
    <w:name w:val="Список нумерованный"/>
    <w:basedOn w:val="a4"/>
    <w:rsid w:val="001631A6"/>
    <w:pPr>
      <w:numPr>
        <w:numId w:val="9"/>
      </w:numPr>
      <w:spacing w:before="120"/>
      <w:jc w:val="both"/>
    </w:pPr>
  </w:style>
  <w:style w:type="paragraph" w:customStyle="1" w:styleId="affffff6">
    <w:name w:val="Табличный"/>
    <w:basedOn w:val="a4"/>
    <w:rsid w:val="001631A6"/>
    <w:pPr>
      <w:keepNext/>
      <w:widowControl w:val="0"/>
      <w:spacing w:before="60" w:after="60"/>
      <w:jc w:val="center"/>
    </w:pPr>
    <w:rPr>
      <w:b/>
      <w:sz w:val="22"/>
    </w:rPr>
  </w:style>
  <w:style w:type="paragraph" w:customStyle="1" w:styleId="affffff7">
    <w:name w:val="Содержание"/>
    <w:basedOn w:val="a4"/>
    <w:rsid w:val="001631A6"/>
    <w:pPr>
      <w:widowControl w:val="0"/>
      <w:spacing w:before="240" w:after="240"/>
      <w:jc w:val="center"/>
    </w:pPr>
    <w:rPr>
      <w:b/>
      <w:caps/>
    </w:rPr>
  </w:style>
  <w:style w:type="paragraph" w:customStyle="1" w:styleId="affffff8">
    <w:name w:val="Название таблицы"/>
    <w:basedOn w:val="a4"/>
    <w:rsid w:val="001631A6"/>
    <w:pPr>
      <w:spacing w:before="120" w:after="120"/>
    </w:pPr>
    <w:rPr>
      <w:b/>
      <w:sz w:val="22"/>
    </w:rPr>
  </w:style>
  <w:style w:type="paragraph" w:customStyle="1" w:styleId="affffff9">
    <w:name w:val="Табличный_заголовки"/>
    <w:basedOn w:val="a4"/>
    <w:rsid w:val="001631A6"/>
    <w:pPr>
      <w:keepNext/>
      <w:keepLines/>
      <w:jc w:val="center"/>
    </w:pPr>
    <w:rPr>
      <w:b/>
      <w:sz w:val="22"/>
      <w:szCs w:val="22"/>
    </w:rPr>
  </w:style>
  <w:style w:type="paragraph" w:customStyle="1" w:styleId="affffffa">
    <w:name w:val="Табличный_центр"/>
    <w:basedOn w:val="a4"/>
    <w:rsid w:val="001631A6"/>
    <w:pPr>
      <w:jc w:val="center"/>
    </w:pPr>
    <w:rPr>
      <w:sz w:val="22"/>
      <w:szCs w:val="22"/>
    </w:rPr>
  </w:style>
  <w:style w:type="paragraph" w:customStyle="1" w:styleId="1">
    <w:name w:val="Список 1)"/>
    <w:basedOn w:val="a4"/>
    <w:rsid w:val="001631A6"/>
    <w:pPr>
      <w:numPr>
        <w:numId w:val="7"/>
      </w:numPr>
      <w:spacing w:after="60"/>
      <w:jc w:val="both"/>
    </w:pPr>
  </w:style>
  <w:style w:type="paragraph" w:customStyle="1" w:styleId="a1">
    <w:name w:val="Табличный_нумерованный"/>
    <w:basedOn w:val="a4"/>
    <w:link w:val="affffffb"/>
    <w:rsid w:val="001631A6"/>
    <w:pPr>
      <w:numPr>
        <w:numId w:val="6"/>
      </w:numPr>
    </w:pPr>
    <w:rPr>
      <w:sz w:val="22"/>
      <w:szCs w:val="22"/>
    </w:rPr>
  </w:style>
  <w:style w:type="character" w:customStyle="1" w:styleId="affffffb">
    <w:name w:val="Табличный_нумерованный Знак"/>
    <w:link w:val="a1"/>
    <w:rsid w:val="001631A6"/>
    <w:rPr>
      <w:rFonts w:ascii="Times New Roman" w:eastAsia="Times New Roman" w:hAnsi="Times New Roman" w:cs="Times New Roman"/>
      <w:lang w:eastAsia="ru-RU"/>
    </w:rPr>
  </w:style>
  <w:style w:type="paragraph" w:styleId="affffffc">
    <w:name w:val="toa heading"/>
    <w:basedOn w:val="a4"/>
    <w:next w:val="a4"/>
    <w:semiHidden/>
    <w:rsid w:val="001631A6"/>
    <w:pPr>
      <w:spacing w:before="40" w:after="20"/>
      <w:jc w:val="center"/>
    </w:pPr>
    <w:rPr>
      <w:b/>
      <w:sz w:val="22"/>
    </w:rPr>
  </w:style>
  <w:style w:type="paragraph" w:customStyle="1" w:styleId="a3">
    <w:name w:val="Требования"/>
    <w:basedOn w:val="a4"/>
    <w:rsid w:val="001631A6"/>
    <w:pPr>
      <w:numPr>
        <w:ilvl w:val="1"/>
        <w:numId w:val="8"/>
      </w:numPr>
      <w:spacing w:before="120" w:after="60"/>
      <w:ind w:left="0" w:firstLine="567"/>
      <w:jc w:val="both"/>
      <w:outlineLvl w:val="1"/>
    </w:pPr>
    <w:rPr>
      <w:bCs/>
      <w:i/>
      <w:iCs/>
    </w:rPr>
  </w:style>
  <w:style w:type="paragraph" w:customStyle="1" w:styleId="a0">
    <w:name w:val="Список а)"/>
    <w:basedOn w:val="affff7"/>
    <w:rsid w:val="001631A6"/>
    <w:pPr>
      <w:numPr>
        <w:numId w:val="5"/>
      </w:numPr>
      <w:ind w:left="0"/>
    </w:pPr>
  </w:style>
  <w:style w:type="paragraph" w:customStyle="1" w:styleId="affffffd">
    <w:name w:val="Табличный_слева"/>
    <w:basedOn w:val="a4"/>
    <w:rsid w:val="001631A6"/>
    <w:rPr>
      <w:sz w:val="22"/>
      <w:szCs w:val="22"/>
    </w:rPr>
  </w:style>
  <w:style w:type="paragraph" w:customStyle="1" w:styleId="1fb">
    <w:name w:val="Обычный 1"/>
    <w:basedOn w:val="a4"/>
    <w:next w:val="a4"/>
    <w:semiHidden/>
    <w:rsid w:val="001631A6"/>
    <w:pPr>
      <w:tabs>
        <w:tab w:val="num" w:pos="360"/>
      </w:tabs>
      <w:spacing w:before="120"/>
      <w:ind w:left="360" w:hanging="360"/>
      <w:jc w:val="both"/>
    </w:pPr>
  </w:style>
  <w:style w:type="paragraph" w:customStyle="1" w:styleId="affffffe">
    <w:name w:val="Обычный влево"/>
    <w:basedOn w:val="1fb"/>
    <w:rsid w:val="001631A6"/>
    <w:pPr>
      <w:tabs>
        <w:tab w:val="clear" w:pos="360"/>
      </w:tabs>
      <w:spacing w:before="0"/>
      <w:ind w:left="0" w:firstLine="0"/>
      <w:jc w:val="left"/>
    </w:pPr>
  </w:style>
  <w:style w:type="paragraph" w:customStyle="1" w:styleId="afffffff">
    <w:name w:val="Табличный_по ширине"/>
    <w:basedOn w:val="affffffd"/>
    <w:rsid w:val="001631A6"/>
    <w:pPr>
      <w:jc w:val="both"/>
    </w:pPr>
  </w:style>
  <w:style w:type="paragraph" w:customStyle="1" w:styleId="102">
    <w:name w:val="Табличный_заголовки_10"/>
    <w:basedOn w:val="affffd"/>
    <w:qFormat/>
    <w:rsid w:val="001631A6"/>
    <w:pPr>
      <w:jc w:val="center"/>
    </w:pPr>
    <w:rPr>
      <w:b/>
      <w:sz w:val="20"/>
    </w:rPr>
  </w:style>
  <w:style w:type="paragraph" w:customStyle="1" w:styleId="10">
    <w:name w:val="Табличный_нумерованный_10"/>
    <w:basedOn w:val="a4"/>
    <w:qFormat/>
    <w:rsid w:val="001631A6"/>
    <w:pPr>
      <w:numPr>
        <w:numId w:val="10"/>
      </w:numPr>
    </w:pPr>
    <w:rPr>
      <w:sz w:val="20"/>
    </w:rPr>
  </w:style>
  <w:style w:type="paragraph" w:customStyle="1" w:styleId="103">
    <w:name w:val="Табличный_по ширине_10"/>
    <w:basedOn w:val="a4"/>
    <w:qFormat/>
    <w:rsid w:val="001631A6"/>
    <w:pPr>
      <w:jc w:val="both"/>
    </w:pPr>
    <w:rPr>
      <w:sz w:val="20"/>
    </w:rPr>
  </w:style>
  <w:style w:type="paragraph" w:customStyle="1" w:styleId="104">
    <w:name w:val="Табличный_слева_10"/>
    <w:basedOn w:val="a4"/>
    <w:qFormat/>
    <w:rsid w:val="001631A6"/>
    <w:rPr>
      <w:sz w:val="20"/>
    </w:rPr>
  </w:style>
  <w:style w:type="paragraph" w:customStyle="1" w:styleId="105">
    <w:name w:val="Табличный_центр_10"/>
    <w:basedOn w:val="a4"/>
    <w:qFormat/>
    <w:rsid w:val="001631A6"/>
    <w:pPr>
      <w:jc w:val="center"/>
    </w:pPr>
    <w:rPr>
      <w:sz w:val="20"/>
    </w:rPr>
  </w:style>
  <w:style w:type="numbering" w:styleId="111111">
    <w:name w:val="Outline List 2"/>
    <w:basedOn w:val="a8"/>
    <w:rsid w:val="001631A6"/>
    <w:pPr>
      <w:numPr>
        <w:numId w:val="11"/>
      </w:numPr>
    </w:pPr>
  </w:style>
  <w:style w:type="numbering" w:styleId="1ai">
    <w:name w:val="Outline List 1"/>
    <w:basedOn w:val="a8"/>
    <w:rsid w:val="001631A6"/>
    <w:pPr>
      <w:numPr>
        <w:numId w:val="12"/>
      </w:numPr>
    </w:pPr>
  </w:style>
  <w:style w:type="paragraph" w:styleId="afffffff0">
    <w:name w:val="Block Text"/>
    <w:basedOn w:val="a4"/>
    <w:rsid w:val="001631A6"/>
    <w:pPr>
      <w:spacing w:line="360" w:lineRule="auto"/>
      <w:ind w:left="526" w:right="43" w:firstLine="709"/>
      <w:jc w:val="both"/>
    </w:pPr>
    <w:rPr>
      <w:sz w:val="28"/>
      <w:szCs w:val="28"/>
    </w:rPr>
  </w:style>
  <w:style w:type="character" w:styleId="afffffff1">
    <w:name w:val="line number"/>
    <w:rsid w:val="001631A6"/>
    <w:rPr>
      <w:sz w:val="18"/>
      <w:szCs w:val="18"/>
    </w:rPr>
  </w:style>
  <w:style w:type="paragraph" w:styleId="2f5">
    <w:name w:val="List 2"/>
    <w:basedOn w:val="affff7"/>
    <w:rsid w:val="001631A6"/>
    <w:pPr>
      <w:suppressAutoHyphens w:val="0"/>
      <w:spacing w:after="240" w:line="240" w:lineRule="atLeast"/>
      <w:ind w:left="1800" w:hanging="360"/>
      <w:jc w:val="both"/>
    </w:pPr>
    <w:rPr>
      <w:rFonts w:cs="Arial"/>
      <w:spacing w:val="-5"/>
      <w:sz w:val="20"/>
      <w:szCs w:val="20"/>
      <w:lang w:eastAsia="en-US"/>
    </w:rPr>
  </w:style>
  <w:style w:type="paragraph" w:styleId="3d">
    <w:name w:val="List 3"/>
    <w:basedOn w:val="affff7"/>
    <w:rsid w:val="001631A6"/>
    <w:pPr>
      <w:suppressAutoHyphens w:val="0"/>
      <w:spacing w:after="240" w:line="240" w:lineRule="atLeast"/>
      <w:ind w:left="2160" w:hanging="360"/>
      <w:jc w:val="both"/>
    </w:pPr>
    <w:rPr>
      <w:rFonts w:cs="Arial"/>
      <w:spacing w:val="-5"/>
      <w:sz w:val="20"/>
      <w:szCs w:val="20"/>
      <w:lang w:eastAsia="en-US"/>
    </w:rPr>
  </w:style>
  <w:style w:type="paragraph" w:styleId="48">
    <w:name w:val="List 4"/>
    <w:basedOn w:val="affff7"/>
    <w:rsid w:val="001631A6"/>
    <w:pPr>
      <w:suppressAutoHyphens w:val="0"/>
      <w:spacing w:after="240" w:line="240" w:lineRule="atLeast"/>
      <w:ind w:left="2520" w:hanging="360"/>
      <w:jc w:val="both"/>
    </w:pPr>
    <w:rPr>
      <w:rFonts w:cs="Arial"/>
      <w:spacing w:val="-5"/>
      <w:sz w:val="20"/>
      <w:szCs w:val="20"/>
      <w:lang w:eastAsia="en-US"/>
    </w:rPr>
  </w:style>
  <w:style w:type="paragraph" w:styleId="55">
    <w:name w:val="List 5"/>
    <w:basedOn w:val="affff7"/>
    <w:rsid w:val="001631A6"/>
    <w:pPr>
      <w:suppressAutoHyphens w:val="0"/>
      <w:spacing w:after="240" w:line="240" w:lineRule="atLeast"/>
      <w:ind w:left="2880" w:hanging="360"/>
      <w:jc w:val="both"/>
    </w:pPr>
    <w:rPr>
      <w:rFonts w:cs="Arial"/>
      <w:spacing w:val="-5"/>
      <w:sz w:val="20"/>
      <w:szCs w:val="20"/>
      <w:lang w:eastAsia="en-US"/>
    </w:rPr>
  </w:style>
  <w:style w:type="paragraph" w:styleId="2f6">
    <w:name w:val="List Bullet 2"/>
    <w:basedOn w:val="afff2"/>
    <w:autoRedefine/>
    <w:rsid w:val="001631A6"/>
    <w:pPr>
      <w:tabs>
        <w:tab w:val="num" w:pos="360"/>
      </w:tabs>
      <w:spacing w:after="240" w:line="240" w:lineRule="atLeast"/>
      <w:ind w:left="1800"/>
      <w:contextualSpacing w:val="0"/>
    </w:pPr>
    <w:rPr>
      <w:rFonts w:cs="Arial"/>
      <w:spacing w:val="-5"/>
      <w:sz w:val="20"/>
      <w:lang w:eastAsia="en-US"/>
    </w:rPr>
  </w:style>
  <w:style w:type="paragraph" w:styleId="3e">
    <w:name w:val="List Bullet 3"/>
    <w:basedOn w:val="afff2"/>
    <w:autoRedefine/>
    <w:rsid w:val="001631A6"/>
    <w:pPr>
      <w:tabs>
        <w:tab w:val="num" w:pos="360"/>
      </w:tabs>
      <w:spacing w:after="240" w:line="240" w:lineRule="atLeast"/>
      <w:ind w:left="2160"/>
      <w:contextualSpacing w:val="0"/>
    </w:pPr>
    <w:rPr>
      <w:rFonts w:cs="Arial"/>
      <w:spacing w:val="-5"/>
      <w:sz w:val="20"/>
      <w:lang w:eastAsia="en-US"/>
    </w:rPr>
  </w:style>
  <w:style w:type="paragraph" w:styleId="49">
    <w:name w:val="List Bullet 4"/>
    <w:basedOn w:val="afff2"/>
    <w:autoRedefine/>
    <w:rsid w:val="001631A6"/>
    <w:pPr>
      <w:tabs>
        <w:tab w:val="num" w:pos="360"/>
      </w:tabs>
      <w:spacing w:after="240" w:line="240" w:lineRule="atLeast"/>
      <w:ind w:left="2520"/>
      <w:contextualSpacing w:val="0"/>
    </w:pPr>
    <w:rPr>
      <w:rFonts w:cs="Arial"/>
      <w:spacing w:val="-5"/>
      <w:sz w:val="20"/>
      <w:lang w:eastAsia="en-US"/>
    </w:rPr>
  </w:style>
  <w:style w:type="paragraph" w:styleId="56">
    <w:name w:val="List Bullet 5"/>
    <w:basedOn w:val="afff2"/>
    <w:autoRedefine/>
    <w:rsid w:val="001631A6"/>
    <w:pPr>
      <w:tabs>
        <w:tab w:val="num" w:pos="360"/>
      </w:tabs>
      <w:spacing w:after="240" w:line="240" w:lineRule="atLeast"/>
      <w:ind w:left="2880"/>
      <w:contextualSpacing w:val="0"/>
    </w:pPr>
    <w:rPr>
      <w:rFonts w:cs="Arial"/>
      <w:spacing w:val="-5"/>
      <w:sz w:val="20"/>
      <w:lang w:eastAsia="en-US"/>
    </w:rPr>
  </w:style>
  <w:style w:type="paragraph" w:styleId="afffffff2">
    <w:name w:val="List Continue"/>
    <w:basedOn w:val="affff7"/>
    <w:rsid w:val="001631A6"/>
    <w:pPr>
      <w:suppressAutoHyphens w:val="0"/>
      <w:spacing w:after="240" w:line="240" w:lineRule="atLeast"/>
      <w:ind w:left="1440"/>
      <w:jc w:val="both"/>
    </w:pPr>
    <w:rPr>
      <w:rFonts w:cs="Arial"/>
      <w:spacing w:val="-5"/>
      <w:sz w:val="20"/>
      <w:szCs w:val="20"/>
      <w:lang w:eastAsia="en-US"/>
    </w:rPr>
  </w:style>
  <w:style w:type="paragraph" w:styleId="2f7">
    <w:name w:val="List Continue 2"/>
    <w:basedOn w:val="afffffff2"/>
    <w:rsid w:val="001631A6"/>
    <w:pPr>
      <w:ind w:left="2160"/>
    </w:pPr>
  </w:style>
  <w:style w:type="paragraph" w:styleId="3f">
    <w:name w:val="List Continue 3"/>
    <w:basedOn w:val="afffffff2"/>
    <w:rsid w:val="001631A6"/>
    <w:pPr>
      <w:ind w:left="2520"/>
    </w:pPr>
  </w:style>
  <w:style w:type="paragraph" w:styleId="4a">
    <w:name w:val="List Continue 4"/>
    <w:basedOn w:val="afffffff2"/>
    <w:rsid w:val="001631A6"/>
    <w:pPr>
      <w:ind w:left="2880"/>
    </w:pPr>
  </w:style>
  <w:style w:type="paragraph" w:styleId="57">
    <w:name w:val="List Continue 5"/>
    <w:basedOn w:val="afffffff2"/>
    <w:rsid w:val="001631A6"/>
    <w:pPr>
      <w:ind w:left="3240"/>
    </w:pPr>
  </w:style>
  <w:style w:type="paragraph" w:styleId="afffffff3">
    <w:name w:val="List Number"/>
    <w:basedOn w:val="a4"/>
    <w:rsid w:val="001631A6"/>
    <w:pPr>
      <w:spacing w:before="100" w:beforeAutospacing="1" w:after="100" w:afterAutospacing="1" w:line="360" w:lineRule="auto"/>
      <w:ind w:firstLine="709"/>
      <w:jc w:val="both"/>
    </w:pPr>
    <w:rPr>
      <w:sz w:val="28"/>
      <w:szCs w:val="28"/>
    </w:rPr>
  </w:style>
  <w:style w:type="paragraph" w:styleId="2f8">
    <w:name w:val="List Number 2"/>
    <w:basedOn w:val="afffffff3"/>
    <w:rsid w:val="001631A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0">
    <w:name w:val="List Number 3"/>
    <w:basedOn w:val="afffffff3"/>
    <w:rsid w:val="001631A6"/>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b">
    <w:name w:val="List Number 4"/>
    <w:basedOn w:val="afffffff3"/>
    <w:rsid w:val="001631A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ff3"/>
    <w:rsid w:val="001631A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f4">
    <w:name w:val="Normal Indent"/>
    <w:basedOn w:val="a4"/>
    <w:rsid w:val="001631A6"/>
    <w:pPr>
      <w:spacing w:line="360" w:lineRule="auto"/>
      <w:ind w:left="1440" w:firstLine="709"/>
      <w:jc w:val="both"/>
    </w:pPr>
    <w:rPr>
      <w:rFonts w:cs="Arial"/>
      <w:spacing w:val="-5"/>
      <w:sz w:val="20"/>
      <w:lang w:eastAsia="en-US"/>
    </w:rPr>
  </w:style>
  <w:style w:type="paragraph" w:styleId="HTML2">
    <w:name w:val="HTML Address"/>
    <w:basedOn w:val="a4"/>
    <w:link w:val="HTML3"/>
    <w:rsid w:val="001631A6"/>
    <w:pPr>
      <w:spacing w:line="360" w:lineRule="auto"/>
      <w:ind w:left="1080" w:firstLine="709"/>
      <w:jc w:val="both"/>
    </w:pPr>
    <w:rPr>
      <w:i/>
      <w:iCs/>
      <w:spacing w:val="-5"/>
      <w:sz w:val="20"/>
      <w:lang w:eastAsia="en-US"/>
    </w:rPr>
  </w:style>
  <w:style w:type="character" w:customStyle="1" w:styleId="HTML3">
    <w:name w:val="Адрес HTML Знак"/>
    <w:basedOn w:val="a6"/>
    <w:link w:val="HTML2"/>
    <w:rsid w:val="001631A6"/>
    <w:rPr>
      <w:rFonts w:ascii="Times New Roman" w:eastAsia="Times New Roman" w:hAnsi="Times New Roman" w:cs="Times New Roman"/>
      <w:i/>
      <w:iCs/>
      <w:spacing w:val="-5"/>
      <w:sz w:val="20"/>
      <w:szCs w:val="24"/>
    </w:rPr>
  </w:style>
  <w:style w:type="paragraph" w:styleId="afffffff5">
    <w:name w:val="envelope address"/>
    <w:basedOn w:val="a4"/>
    <w:rsid w:val="001631A6"/>
    <w:pPr>
      <w:framePr w:w="7920" w:h="1980" w:hRule="exact" w:hSpace="180" w:wrap="auto" w:hAnchor="page" w:xAlign="center" w:yAlign="bottom"/>
      <w:spacing w:line="360" w:lineRule="auto"/>
      <w:ind w:left="2880" w:firstLine="709"/>
      <w:jc w:val="both"/>
    </w:pPr>
    <w:rPr>
      <w:rFonts w:cs="Arial"/>
      <w:spacing w:val="-5"/>
      <w:sz w:val="28"/>
      <w:szCs w:val="28"/>
      <w:lang w:eastAsia="en-US"/>
    </w:rPr>
  </w:style>
  <w:style w:type="character" w:styleId="HTML4">
    <w:name w:val="HTML Acronym"/>
    <w:rsid w:val="001631A6"/>
    <w:rPr>
      <w:lang w:val="ru-RU"/>
    </w:rPr>
  </w:style>
  <w:style w:type="paragraph" w:styleId="afffffff6">
    <w:name w:val="Note Heading"/>
    <w:basedOn w:val="a4"/>
    <w:next w:val="a4"/>
    <w:link w:val="afffffff7"/>
    <w:rsid w:val="001631A6"/>
    <w:pPr>
      <w:spacing w:line="360" w:lineRule="auto"/>
      <w:ind w:left="1080" w:firstLine="709"/>
      <w:jc w:val="both"/>
    </w:pPr>
    <w:rPr>
      <w:spacing w:val="-5"/>
      <w:sz w:val="20"/>
      <w:lang w:eastAsia="en-US"/>
    </w:rPr>
  </w:style>
  <w:style w:type="character" w:customStyle="1" w:styleId="afffffff7">
    <w:name w:val="Заголовок записки Знак"/>
    <w:basedOn w:val="a6"/>
    <w:link w:val="afffffff6"/>
    <w:rsid w:val="001631A6"/>
    <w:rPr>
      <w:rFonts w:ascii="Times New Roman" w:eastAsia="Times New Roman" w:hAnsi="Times New Roman" w:cs="Times New Roman"/>
      <w:spacing w:val="-5"/>
      <w:sz w:val="20"/>
      <w:szCs w:val="24"/>
    </w:rPr>
  </w:style>
  <w:style w:type="character" w:styleId="HTML5">
    <w:name w:val="HTML Keyboard"/>
    <w:rsid w:val="001631A6"/>
    <w:rPr>
      <w:rFonts w:ascii="Courier New" w:hAnsi="Courier New" w:cs="Courier New"/>
      <w:sz w:val="20"/>
      <w:szCs w:val="20"/>
      <w:lang w:val="ru-RU"/>
    </w:rPr>
  </w:style>
  <w:style w:type="character" w:styleId="HTML6">
    <w:name w:val="HTML Code"/>
    <w:rsid w:val="001631A6"/>
    <w:rPr>
      <w:rFonts w:ascii="Courier New" w:hAnsi="Courier New" w:cs="Courier New"/>
      <w:sz w:val="20"/>
      <w:szCs w:val="20"/>
      <w:lang w:val="ru-RU"/>
    </w:rPr>
  </w:style>
  <w:style w:type="paragraph" w:styleId="2f9">
    <w:name w:val="Body Text First Indent 2"/>
    <w:basedOn w:val="afc"/>
    <w:link w:val="2fa"/>
    <w:rsid w:val="001631A6"/>
    <w:pPr>
      <w:spacing w:after="120" w:line="360" w:lineRule="auto"/>
      <w:ind w:firstLine="210"/>
      <w:jc w:val="left"/>
    </w:pPr>
    <w:rPr>
      <w:spacing w:val="-5"/>
      <w:lang w:eastAsia="en-US"/>
    </w:rPr>
  </w:style>
  <w:style w:type="character" w:customStyle="1" w:styleId="2fa">
    <w:name w:val="Красная строка 2 Знак"/>
    <w:basedOn w:val="afd"/>
    <w:link w:val="2f9"/>
    <w:rsid w:val="001631A6"/>
    <w:rPr>
      <w:rFonts w:ascii="Times New Roman" w:eastAsia="Times New Roman" w:hAnsi="Times New Roman" w:cs="Times New Roman"/>
      <w:spacing w:val="-5"/>
      <w:sz w:val="24"/>
      <w:szCs w:val="24"/>
      <w:lang w:eastAsia="ru-RU"/>
    </w:rPr>
  </w:style>
  <w:style w:type="character" w:styleId="HTML7">
    <w:name w:val="HTML Sample"/>
    <w:rsid w:val="001631A6"/>
    <w:rPr>
      <w:rFonts w:ascii="Courier New" w:hAnsi="Courier New" w:cs="Courier New"/>
      <w:lang w:val="ru-RU"/>
    </w:rPr>
  </w:style>
  <w:style w:type="paragraph" w:styleId="2fb">
    <w:name w:val="envelope return"/>
    <w:basedOn w:val="a4"/>
    <w:rsid w:val="001631A6"/>
    <w:pPr>
      <w:spacing w:line="360" w:lineRule="auto"/>
      <w:ind w:left="1080" w:firstLine="709"/>
      <w:jc w:val="both"/>
    </w:pPr>
    <w:rPr>
      <w:rFonts w:cs="Arial"/>
      <w:spacing w:val="-5"/>
      <w:sz w:val="20"/>
      <w:lang w:eastAsia="en-US"/>
    </w:rPr>
  </w:style>
  <w:style w:type="character" w:styleId="HTML8">
    <w:name w:val="HTML Definition"/>
    <w:rsid w:val="001631A6"/>
    <w:rPr>
      <w:i/>
      <w:iCs/>
      <w:lang w:val="ru-RU"/>
    </w:rPr>
  </w:style>
  <w:style w:type="character" w:styleId="HTML9">
    <w:name w:val="HTML Variable"/>
    <w:rsid w:val="001631A6"/>
    <w:rPr>
      <w:i/>
      <w:iCs/>
      <w:lang w:val="ru-RU"/>
    </w:rPr>
  </w:style>
  <w:style w:type="character" w:styleId="HTMLa">
    <w:name w:val="HTML Typewriter"/>
    <w:rsid w:val="001631A6"/>
    <w:rPr>
      <w:rFonts w:ascii="Courier New" w:hAnsi="Courier New" w:cs="Courier New"/>
      <w:sz w:val="20"/>
      <w:szCs w:val="20"/>
      <w:lang w:val="ru-RU"/>
    </w:rPr>
  </w:style>
  <w:style w:type="paragraph" w:styleId="afffffff8">
    <w:name w:val="Signature"/>
    <w:basedOn w:val="a4"/>
    <w:link w:val="afffffff9"/>
    <w:rsid w:val="001631A6"/>
    <w:pPr>
      <w:spacing w:line="360" w:lineRule="auto"/>
      <w:ind w:left="4252" w:firstLine="709"/>
      <w:jc w:val="both"/>
    </w:pPr>
    <w:rPr>
      <w:spacing w:val="-5"/>
      <w:sz w:val="20"/>
      <w:lang w:eastAsia="en-US"/>
    </w:rPr>
  </w:style>
  <w:style w:type="character" w:customStyle="1" w:styleId="afffffff9">
    <w:name w:val="Подпись Знак"/>
    <w:basedOn w:val="a6"/>
    <w:link w:val="afffffff8"/>
    <w:rsid w:val="001631A6"/>
    <w:rPr>
      <w:rFonts w:ascii="Times New Roman" w:eastAsia="Times New Roman" w:hAnsi="Times New Roman" w:cs="Times New Roman"/>
      <w:spacing w:val="-5"/>
      <w:sz w:val="20"/>
      <w:szCs w:val="24"/>
    </w:rPr>
  </w:style>
  <w:style w:type="paragraph" w:styleId="afffffffa">
    <w:name w:val="Salutation"/>
    <w:basedOn w:val="a4"/>
    <w:next w:val="a4"/>
    <w:link w:val="afffffffb"/>
    <w:rsid w:val="001631A6"/>
    <w:pPr>
      <w:spacing w:line="360" w:lineRule="auto"/>
      <w:ind w:left="1080" w:firstLine="709"/>
      <w:jc w:val="both"/>
    </w:pPr>
    <w:rPr>
      <w:spacing w:val="-5"/>
      <w:sz w:val="20"/>
      <w:lang w:eastAsia="en-US"/>
    </w:rPr>
  </w:style>
  <w:style w:type="character" w:customStyle="1" w:styleId="afffffffb">
    <w:name w:val="Приветствие Знак"/>
    <w:basedOn w:val="a6"/>
    <w:link w:val="afffffffa"/>
    <w:rsid w:val="001631A6"/>
    <w:rPr>
      <w:rFonts w:ascii="Times New Roman" w:eastAsia="Times New Roman" w:hAnsi="Times New Roman" w:cs="Times New Roman"/>
      <w:spacing w:val="-5"/>
      <w:sz w:val="20"/>
      <w:szCs w:val="24"/>
    </w:rPr>
  </w:style>
  <w:style w:type="paragraph" w:styleId="afffffffc">
    <w:name w:val="Closing"/>
    <w:basedOn w:val="a4"/>
    <w:link w:val="afffffffd"/>
    <w:rsid w:val="001631A6"/>
    <w:pPr>
      <w:spacing w:line="360" w:lineRule="auto"/>
      <w:ind w:left="4252" w:firstLine="709"/>
      <w:jc w:val="both"/>
    </w:pPr>
    <w:rPr>
      <w:spacing w:val="-5"/>
      <w:sz w:val="20"/>
      <w:lang w:eastAsia="en-US"/>
    </w:rPr>
  </w:style>
  <w:style w:type="character" w:customStyle="1" w:styleId="afffffffd">
    <w:name w:val="Прощание Знак"/>
    <w:basedOn w:val="a6"/>
    <w:link w:val="afffffffc"/>
    <w:rsid w:val="001631A6"/>
    <w:rPr>
      <w:rFonts w:ascii="Times New Roman" w:eastAsia="Times New Roman" w:hAnsi="Times New Roman" w:cs="Times New Roman"/>
      <w:spacing w:val="-5"/>
      <w:sz w:val="20"/>
      <w:szCs w:val="24"/>
    </w:rPr>
  </w:style>
  <w:style w:type="character" w:styleId="HTMLb">
    <w:name w:val="HTML Cite"/>
    <w:rsid w:val="001631A6"/>
    <w:rPr>
      <w:i/>
      <w:iCs/>
      <w:lang w:val="ru-RU"/>
    </w:rPr>
  </w:style>
  <w:style w:type="paragraph" w:styleId="afffffffe">
    <w:name w:val="E-mail Signature"/>
    <w:basedOn w:val="a4"/>
    <w:link w:val="affffffff"/>
    <w:rsid w:val="001631A6"/>
    <w:pPr>
      <w:spacing w:line="360" w:lineRule="auto"/>
      <w:ind w:left="1080" w:firstLine="709"/>
      <w:jc w:val="both"/>
    </w:pPr>
    <w:rPr>
      <w:spacing w:val="-5"/>
      <w:sz w:val="20"/>
      <w:lang w:eastAsia="en-US"/>
    </w:rPr>
  </w:style>
  <w:style w:type="character" w:customStyle="1" w:styleId="affffffff">
    <w:name w:val="Электронная подпись Знак"/>
    <w:basedOn w:val="a6"/>
    <w:link w:val="afffffffe"/>
    <w:rsid w:val="001631A6"/>
    <w:rPr>
      <w:rFonts w:ascii="Times New Roman" w:eastAsia="Times New Roman" w:hAnsi="Times New Roman" w:cs="Times New Roman"/>
      <w:spacing w:val="-5"/>
      <w:sz w:val="20"/>
      <w:szCs w:val="24"/>
    </w:rPr>
  </w:style>
  <w:style w:type="table" w:styleId="-1">
    <w:name w:val="Table Web 1"/>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7"/>
    <w:rsid w:val="001631A6"/>
    <w:pPr>
      <w:spacing w:after="0" w:line="240" w:lineRule="auto"/>
    </w:pPr>
    <w:rPr>
      <w:rFonts w:ascii="Times New Roman" w:eastAsia="Times New Roman" w:hAnsi="Times New Roman" w:cs="Times New Roman"/>
      <w:sz w:val="24"/>
      <w:szCs w:val="24"/>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0">
    <w:name w:val="Table Elegant"/>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c">
    <w:name w:val="Table Subtle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d">
    <w:name w:val="Table Classic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lassic 2"/>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1">
    <w:name w:val="Table Classic 3"/>
    <w:basedOn w:val="a7"/>
    <w:rsid w:val="001631A6"/>
    <w:pPr>
      <w:spacing w:after="0" w:line="240" w:lineRule="auto"/>
    </w:pPr>
    <w:rPr>
      <w:rFonts w:ascii="Times New Roman" w:eastAsia="Times New Roman" w:hAnsi="Times New Roman" w:cs="Times New Roman"/>
      <w:color w:val="000080"/>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c">
    <w:name w:val="Table Classic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e">
    <w:name w:val="Table 3D effects 1"/>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e">
    <w:name w:val="Table 3D effects 2"/>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3D effects 3"/>
    <w:basedOn w:val="a7"/>
    <w:rsid w:val="001631A6"/>
    <w:pPr>
      <w:spacing w:after="0" w:line="240" w:lineRule="auto"/>
    </w:pPr>
    <w:rPr>
      <w:rFonts w:ascii="Times New Roman" w:eastAsia="Times New Roman" w:hAnsi="Times New Roman" w:cs="Times New Roman"/>
      <w:sz w:val="24"/>
      <w:szCs w:val="24"/>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
    <w:name w:val="Table Simple 2"/>
    <w:basedOn w:val="a7"/>
    <w:rsid w:val="001631A6"/>
    <w:pPr>
      <w:spacing w:after="0" w:line="240" w:lineRule="auto"/>
    </w:pPr>
    <w:rPr>
      <w:rFonts w:ascii="Times New Roman" w:eastAsia="Times New Roman" w:hAnsi="Times New Roman" w:cs="Times New Roman"/>
      <w:sz w:val="24"/>
      <w:szCs w:val="24"/>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0">
    <w:name w:val="Table Grid 1"/>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0">
    <w:name w:val="Table Grid 2"/>
    <w:basedOn w:val="a7"/>
    <w:rsid w:val="001631A6"/>
    <w:pPr>
      <w:spacing w:after="0" w:line="240" w:lineRule="auto"/>
    </w:pPr>
    <w:rPr>
      <w:rFonts w:ascii="Times New Roman" w:eastAsia="Times New Roman" w:hAnsi="Times New Roman" w:cs="Times New Roman"/>
      <w:sz w:val="24"/>
      <w:szCs w:val="24"/>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4">
    <w:name w:val="Table Grid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d">
    <w:name w:val="Table Grid 4"/>
    <w:basedOn w:val="a7"/>
    <w:rsid w:val="001631A6"/>
    <w:pPr>
      <w:spacing w:after="0" w:line="240" w:lineRule="auto"/>
    </w:pPr>
    <w:rPr>
      <w:rFonts w:ascii="Times New Roman" w:eastAsia="Times New Roman" w:hAnsi="Times New Roman" w:cs="Times New Roman"/>
      <w:sz w:val="24"/>
      <w:szCs w:val="24"/>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5">
    <w:name w:val="Table Grid 6"/>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7"/>
    <w:rsid w:val="001631A6"/>
    <w:pPr>
      <w:spacing w:after="0" w:line="240" w:lineRule="auto"/>
    </w:pPr>
    <w:rPr>
      <w:rFonts w:ascii="Times New Roman" w:eastAsia="Times New Roman" w:hAnsi="Times New Roman" w:cs="Times New Roman"/>
      <w:b/>
      <w:bCs/>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1">
    <w:name w:val="Table Contemporary"/>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2">
    <w:name w:val="Table Professional"/>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3">
    <w:name w:val="Outline List 3"/>
    <w:basedOn w:val="a8"/>
    <w:rsid w:val="001631A6"/>
  </w:style>
  <w:style w:type="table" w:styleId="1ff1">
    <w:name w:val="Table Columns 1"/>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1">
    <w:name w:val="Table Columns 2"/>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7"/>
    <w:rsid w:val="001631A6"/>
    <w:pPr>
      <w:spacing w:after="0" w:line="240" w:lineRule="auto"/>
    </w:pPr>
    <w:rPr>
      <w:rFonts w:ascii="Times New Roman" w:eastAsia="Times New Roman" w:hAnsi="Times New Roman" w:cs="Times New Roman"/>
      <w:b/>
      <w:bCs/>
      <w:sz w:val="24"/>
      <w:szCs w:val="24"/>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e">
    <w:name w:val="Table Columns 4"/>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7"/>
    <w:rsid w:val="001631A6"/>
    <w:pPr>
      <w:spacing w:after="0" w:line="240" w:lineRule="auto"/>
    </w:pPr>
    <w:rPr>
      <w:rFonts w:ascii="Times New Roman" w:eastAsia="Times New Roman" w:hAnsi="Times New Roman" w:cs="Times New Roman"/>
      <w:sz w:val="24"/>
      <w:szCs w:val="24"/>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1631A6"/>
    <w:pPr>
      <w:spacing w:after="0" w:line="240" w:lineRule="auto"/>
    </w:pPr>
    <w:rPr>
      <w:rFonts w:ascii="Times New Roman" w:eastAsia="Times New Roman" w:hAnsi="Times New Roman" w:cs="Times New Roman"/>
      <w:sz w:val="24"/>
      <w:szCs w:val="24"/>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List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1631A6"/>
    <w:pPr>
      <w:spacing w:after="0" w:line="240" w:lineRule="auto"/>
    </w:pPr>
    <w:rPr>
      <w:rFonts w:ascii="Times New Roman" w:eastAsia="Times New Roman" w:hAnsi="Times New Roman" w:cs="Times New Roman"/>
      <w:sz w:val="24"/>
      <w:szCs w:val="24"/>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4">
    <w:name w:val="Table Theme"/>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2">
    <w:name w:val="Table Colorful 1"/>
    <w:basedOn w:val="a7"/>
    <w:rsid w:val="001631A6"/>
    <w:pPr>
      <w:spacing w:after="0" w:line="240" w:lineRule="auto"/>
    </w:pPr>
    <w:rPr>
      <w:rFonts w:ascii="Times New Roman" w:eastAsia="Times New Roman" w:hAnsi="Times New Roman" w:cs="Times New Roman"/>
      <w:color w:val="FFFFFF"/>
      <w:sz w:val="24"/>
      <w:szCs w:val="24"/>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2">
    <w:name w:val="Table Colorful 2"/>
    <w:basedOn w:val="a7"/>
    <w:rsid w:val="001631A6"/>
    <w:pPr>
      <w:spacing w:after="0" w:line="240" w:lineRule="auto"/>
    </w:pPr>
    <w:rPr>
      <w:rFonts w:ascii="Times New Roman" w:eastAsia="Times New Roman" w:hAnsi="Times New Roman" w:cs="Times New Roman"/>
      <w:sz w:val="24"/>
      <w:szCs w:val="24"/>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6">
    <w:name w:val="Table Colorful 3"/>
    <w:basedOn w:val="a7"/>
    <w:rsid w:val="001631A6"/>
    <w:pPr>
      <w:spacing w:after="0" w:line="240" w:lineRule="auto"/>
    </w:pPr>
    <w:rPr>
      <w:rFonts w:ascii="Times New Roman" w:eastAsia="Times New Roman" w:hAnsi="Times New Roman" w:cs="Times New Roman"/>
      <w:sz w:val="24"/>
      <w:szCs w:val="24"/>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f5">
    <w:name w:val="endnote reference"/>
    <w:rsid w:val="001631A6"/>
    <w:rPr>
      <w:vertAlign w:val="superscript"/>
    </w:rPr>
  </w:style>
  <w:style w:type="table" w:styleId="2-5">
    <w:name w:val="Medium Shading 2 Accent 5"/>
    <w:basedOn w:val="a7"/>
    <w:uiPriority w:val="64"/>
    <w:rsid w:val="001631A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5">
    <w:name w:val="S_Титульный"/>
    <w:basedOn w:val="a4"/>
    <w:locked/>
    <w:rsid w:val="001631A6"/>
    <w:pPr>
      <w:spacing w:line="360" w:lineRule="auto"/>
      <w:ind w:left="3060"/>
      <w:jc w:val="right"/>
    </w:pPr>
    <w:rPr>
      <w:b/>
      <w:caps/>
    </w:rPr>
  </w:style>
  <w:style w:type="paragraph" w:customStyle="1" w:styleId="affffffff6">
    <w:name w:val="Подчеркнутый"/>
    <w:basedOn w:val="a4"/>
    <w:link w:val="affffffff7"/>
    <w:semiHidden/>
    <w:rsid w:val="001631A6"/>
    <w:pPr>
      <w:spacing w:line="360" w:lineRule="auto"/>
      <w:ind w:firstLine="709"/>
      <w:jc w:val="both"/>
    </w:pPr>
    <w:rPr>
      <w:u w:val="single"/>
    </w:rPr>
  </w:style>
  <w:style w:type="character" w:customStyle="1" w:styleId="affffffff7">
    <w:name w:val="Подчеркнутый Знак"/>
    <w:link w:val="affffffff6"/>
    <w:semiHidden/>
    <w:rsid w:val="001631A6"/>
    <w:rPr>
      <w:rFonts w:ascii="Times New Roman" w:eastAsia="Times New Roman" w:hAnsi="Times New Roman" w:cs="Times New Roman"/>
      <w:sz w:val="24"/>
      <w:szCs w:val="24"/>
      <w:u w:val="single"/>
      <w:lang w:eastAsia="ru-RU"/>
    </w:rPr>
  </w:style>
  <w:style w:type="paragraph" w:customStyle="1" w:styleId="S1">
    <w:name w:val="S_Заголовок 1"/>
    <w:basedOn w:val="a4"/>
    <w:rsid w:val="001631A6"/>
    <w:pPr>
      <w:numPr>
        <w:numId w:val="13"/>
      </w:numPr>
      <w:jc w:val="center"/>
    </w:pPr>
    <w:rPr>
      <w:b/>
      <w:caps/>
    </w:rPr>
  </w:style>
  <w:style w:type="paragraph" w:customStyle="1" w:styleId="S20">
    <w:name w:val="S_Заголовок 2"/>
    <w:basedOn w:val="2"/>
    <w:rsid w:val="001631A6"/>
    <w:pPr>
      <w:keepNext w:val="0"/>
      <w:tabs>
        <w:tab w:val="clear" w:pos="2160"/>
        <w:tab w:val="num" w:pos="360"/>
      </w:tabs>
      <w:spacing w:before="360" w:after="480" w:line="360" w:lineRule="auto"/>
      <w:ind w:left="360" w:firstLine="0"/>
      <w:jc w:val="both"/>
    </w:pPr>
    <w:rPr>
      <w:rFonts w:cs="Calibri"/>
      <w:bCs w:val="0"/>
      <w:i w:val="0"/>
      <w:iCs w:val="0"/>
      <w:szCs w:val="24"/>
      <w:lang w:eastAsia="ar-SA"/>
    </w:rPr>
  </w:style>
  <w:style w:type="paragraph" w:customStyle="1" w:styleId="S31">
    <w:name w:val="S_Заголовок 3"/>
    <w:basedOn w:val="3"/>
    <w:rsid w:val="001631A6"/>
    <w:pPr>
      <w:keepNext w:val="0"/>
      <w:tabs>
        <w:tab w:val="clear" w:pos="2880"/>
        <w:tab w:val="num" w:pos="360"/>
      </w:tabs>
      <w:suppressAutoHyphens w:val="0"/>
      <w:spacing w:line="360" w:lineRule="auto"/>
      <w:ind w:left="360" w:firstLine="0"/>
      <w:jc w:val="left"/>
    </w:pPr>
    <w:rPr>
      <w:rFonts w:cs="Times New Roman"/>
      <w:bCs w:val="0"/>
      <w:i w:val="0"/>
      <w:szCs w:val="24"/>
      <w:u w:val="single"/>
    </w:rPr>
  </w:style>
  <w:style w:type="paragraph" w:customStyle="1" w:styleId="S40">
    <w:name w:val="S_Заголовок 4"/>
    <w:basedOn w:val="4"/>
    <w:rsid w:val="001631A6"/>
    <w:pPr>
      <w:keepNext w:val="0"/>
      <w:tabs>
        <w:tab w:val="clear" w:pos="3600"/>
        <w:tab w:val="num" w:pos="360"/>
      </w:tabs>
      <w:spacing w:before="0" w:after="0"/>
      <w:ind w:left="360"/>
      <w:jc w:val="left"/>
    </w:pPr>
    <w:rPr>
      <w:bCs w:val="0"/>
      <w:i/>
      <w:sz w:val="24"/>
      <w:szCs w:val="24"/>
      <w:u w:val="none"/>
    </w:rPr>
  </w:style>
  <w:style w:type="character" w:customStyle="1" w:styleId="S4">
    <w:name w:val="S_Обычный Знак"/>
    <w:link w:val="S3"/>
    <w:rsid w:val="001631A6"/>
    <w:rPr>
      <w:rFonts w:ascii="Times New Roman" w:eastAsia="Times New Roman" w:hAnsi="Times New Roman" w:cs="Times New Roman"/>
      <w:sz w:val="24"/>
      <w:szCs w:val="24"/>
      <w:lang w:eastAsia="ar-SA"/>
    </w:rPr>
  </w:style>
  <w:style w:type="character" w:customStyle="1" w:styleId="S6">
    <w:name w:val="S_Маркированный Знак Знак"/>
    <w:rsid w:val="001631A6"/>
    <w:rPr>
      <w:sz w:val="24"/>
      <w:szCs w:val="24"/>
    </w:rPr>
  </w:style>
  <w:style w:type="paragraph" w:customStyle="1" w:styleId="S7">
    <w:name w:val="S_Обычный в таблице"/>
    <w:basedOn w:val="a4"/>
    <w:link w:val="S8"/>
    <w:rsid w:val="001631A6"/>
    <w:pPr>
      <w:spacing w:line="360" w:lineRule="auto"/>
      <w:jc w:val="center"/>
    </w:pPr>
  </w:style>
  <w:style w:type="character" w:customStyle="1" w:styleId="S8">
    <w:name w:val="S_Обычный в таблице Знак"/>
    <w:link w:val="S7"/>
    <w:rsid w:val="001631A6"/>
    <w:rPr>
      <w:rFonts w:ascii="Times New Roman" w:eastAsia="Times New Roman" w:hAnsi="Times New Roman" w:cs="Times New Roman"/>
      <w:sz w:val="24"/>
      <w:szCs w:val="24"/>
      <w:lang w:eastAsia="ru-RU"/>
    </w:rPr>
  </w:style>
  <w:style w:type="paragraph" w:customStyle="1" w:styleId="ConsPlusDocList">
    <w:name w:val="ConsPlusDocList"/>
    <w:next w:val="a4"/>
    <w:rsid w:val="001631A6"/>
    <w:pPr>
      <w:widowControl w:val="0"/>
      <w:suppressAutoHyphens/>
      <w:autoSpaceDE w:val="0"/>
      <w:spacing w:after="0" w:line="240" w:lineRule="auto"/>
      <w:textAlignment w:val="baseline"/>
    </w:pPr>
    <w:rPr>
      <w:rFonts w:ascii="Arial" w:eastAsia="Arial" w:hAnsi="Arial" w:cs="Arial"/>
      <w:kern w:val="1"/>
      <w:sz w:val="24"/>
      <w:szCs w:val="24"/>
      <w:lang w:val="de-DE" w:eastAsia="zh-CN" w:bidi="fa-IR"/>
    </w:rPr>
  </w:style>
  <w:style w:type="paragraph" w:customStyle="1" w:styleId="Standard">
    <w:name w:val="Standard"/>
    <w:rsid w:val="001631A6"/>
    <w:pPr>
      <w:widowControl w:val="0"/>
      <w:suppressAutoHyphens/>
      <w:spacing w:after="0" w:line="240" w:lineRule="auto"/>
      <w:textAlignment w:val="baseline"/>
    </w:pPr>
    <w:rPr>
      <w:rFonts w:ascii="Times New Roman" w:eastAsia="Andale Sans UI" w:hAnsi="Times New Roman" w:cs="Times New Roman"/>
      <w:kern w:val="1"/>
      <w:sz w:val="24"/>
      <w:szCs w:val="24"/>
      <w:lang w:val="de-DE" w:eastAsia="zh-CN" w:bidi="fa-IR"/>
    </w:rPr>
  </w:style>
  <w:style w:type="paragraph" w:customStyle="1" w:styleId="affffffff8">
    <w:name w:val="Красноярск"/>
    <w:basedOn w:val="a4"/>
    <w:rsid w:val="001631A6"/>
    <w:pPr>
      <w:spacing w:line="276" w:lineRule="auto"/>
      <w:ind w:firstLine="709"/>
      <w:jc w:val="both"/>
    </w:pPr>
    <w:rPr>
      <w:sz w:val="28"/>
    </w:rPr>
  </w:style>
  <w:style w:type="character" w:customStyle="1" w:styleId="1ff3">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1631A6"/>
    <w:rPr>
      <w:rFonts w:ascii="Times New Roman" w:eastAsia="Times New Roman" w:hAnsi="Times New Roman"/>
      <w:sz w:val="24"/>
      <w:szCs w:val="24"/>
    </w:rPr>
  </w:style>
  <w:style w:type="numbering" w:customStyle="1" w:styleId="21">
    <w:name w:val="Стиль маркированный21"/>
    <w:basedOn w:val="a8"/>
    <w:rsid w:val="001631A6"/>
    <w:pPr>
      <w:numPr>
        <w:numId w:val="14"/>
      </w:numPr>
    </w:pPr>
  </w:style>
  <w:style w:type="paragraph" w:customStyle="1" w:styleId="FORMATTEXT0">
    <w:name w:val=".FORMATTEXT"/>
    <w:rsid w:val="001631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0">
    <w:name w:val=".HEADERTEXT"/>
    <w:rsid w:val="001631A6"/>
    <w:pPr>
      <w:widowControl w:val="0"/>
      <w:autoSpaceDE w:val="0"/>
      <w:autoSpaceDN w:val="0"/>
      <w:adjustRightInd w:val="0"/>
      <w:spacing w:after="0" w:line="240" w:lineRule="auto"/>
    </w:pPr>
    <w:rPr>
      <w:rFonts w:ascii="Arial" w:eastAsia="Times New Roman" w:hAnsi="Arial" w:cs="Arial"/>
      <w:color w:val="2B4279"/>
      <w:lang w:eastAsia="ru-RU"/>
    </w:rPr>
  </w:style>
  <w:style w:type="numbering" w:customStyle="1" w:styleId="35">
    <w:name w:val="Стиль маркированный35"/>
    <w:basedOn w:val="a8"/>
    <w:rsid w:val="001631A6"/>
    <w:pPr>
      <w:numPr>
        <w:numId w:val="20"/>
      </w:numPr>
    </w:pPr>
  </w:style>
  <w:style w:type="paragraph" w:customStyle="1" w:styleId="msonospacing0">
    <w:name w:val="msonospacing"/>
    <w:basedOn w:val="a4"/>
    <w:rsid w:val="001631A6"/>
    <w:pPr>
      <w:spacing w:line="276" w:lineRule="auto"/>
      <w:ind w:firstLine="397"/>
      <w:jc w:val="both"/>
    </w:pPr>
    <w:rPr>
      <w:rFonts w:ascii="Calibri" w:hAnsi="Calibri"/>
      <w:sz w:val="22"/>
      <w:szCs w:val="22"/>
    </w:rPr>
  </w:style>
  <w:style w:type="paragraph" w:customStyle="1" w:styleId="ConsPlusCell">
    <w:name w:val="ConsPlusCell"/>
    <w:uiPriority w:val="99"/>
    <w:rsid w:val="001631A6"/>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ConsPlusNormal0">
    <w:name w:val="ConsPlusNormal Знак"/>
    <w:link w:val="ConsPlusNormal"/>
    <w:rsid w:val="001631A6"/>
    <w:rPr>
      <w:rFonts w:ascii="Arial" w:eastAsia="Times New Roman" w:hAnsi="Arial" w:cs="Arial"/>
      <w:sz w:val="20"/>
      <w:szCs w:val="20"/>
      <w:lang w:eastAsia="ru-RU"/>
    </w:rPr>
  </w:style>
  <w:style w:type="character" w:customStyle="1" w:styleId="afff3">
    <w:name w:val="Маркированный список Знак"/>
    <w:link w:val="afff2"/>
    <w:rsid w:val="001631A6"/>
    <w:rPr>
      <w:rFonts w:ascii="Times New Roman" w:eastAsia="Times New Roman" w:hAnsi="Times New Roman" w:cs="Times New Roman"/>
      <w:sz w:val="24"/>
      <w:szCs w:val="24"/>
      <w:lang w:eastAsia="ru-RU"/>
    </w:rPr>
  </w:style>
  <w:style w:type="paragraph" w:customStyle="1" w:styleId="consplusnormal1">
    <w:name w:val="consplusnormal"/>
    <w:basedOn w:val="a4"/>
    <w:rsid w:val="001631A6"/>
    <w:pPr>
      <w:autoSpaceDE w:val="0"/>
      <w:autoSpaceDN w:val="0"/>
      <w:spacing w:line="276" w:lineRule="auto"/>
      <w:ind w:firstLine="720"/>
      <w:jc w:val="both"/>
    </w:pPr>
    <w:rPr>
      <w:rFonts w:eastAsia="Calibri" w:cs="Arial"/>
      <w:sz w:val="20"/>
    </w:rPr>
  </w:style>
  <w:style w:type="paragraph" w:customStyle="1" w:styleId="4f">
    <w:name w:val="Обычный4"/>
    <w:rsid w:val="001631A6"/>
    <w:pPr>
      <w:spacing w:before="100" w:after="100" w:line="240" w:lineRule="auto"/>
    </w:pPr>
    <w:rPr>
      <w:rFonts w:ascii="Times New Roman" w:eastAsia="Times New Roman" w:hAnsi="Times New Roman" w:cs="Times New Roman"/>
      <w:snapToGrid w:val="0"/>
      <w:sz w:val="24"/>
      <w:szCs w:val="24"/>
      <w:lang w:eastAsia="ru-RU"/>
    </w:rPr>
  </w:style>
  <w:style w:type="paragraph" w:customStyle="1" w:styleId="Normal10-022">
    <w:name w:val="Стиль Normal + 10 пт полужирный По центру Слева:  -02 см Справ...2"/>
    <w:basedOn w:val="4f"/>
    <w:rsid w:val="001631A6"/>
    <w:pPr>
      <w:snapToGrid w:val="0"/>
      <w:spacing w:before="0" w:after="0"/>
      <w:ind w:left="-113" w:right="-113"/>
      <w:jc w:val="center"/>
    </w:pPr>
    <w:rPr>
      <w:b/>
      <w:bCs/>
      <w:snapToGrid/>
      <w:sz w:val="20"/>
    </w:rPr>
  </w:style>
  <w:style w:type="paragraph" w:customStyle="1" w:styleId="ConsPlusNonformat">
    <w:name w:val="ConsPlusNonformat"/>
    <w:uiPriority w:val="99"/>
    <w:rsid w:val="001631A6"/>
    <w:pPr>
      <w:autoSpaceDE w:val="0"/>
      <w:autoSpaceDN w:val="0"/>
      <w:adjustRightInd w:val="0"/>
      <w:spacing w:after="0" w:line="240" w:lineRule="auto"/>
    </w:pPr>
    <w:rPr>
      <w:rFonts w:ascii="Courier New" w:eastAsia="Calibri" w:hAnsi="Courier New" w:cs="Courier New"/>
      <w:sz w:val="24"/>
      <w:szCs w:val="24"/>
    </w:rPr>
  </w:style>
  <w:style w:type="character" w:customStyle="1" w:styleId="bogdanovo1">
    <w:name w:val="bogdanovo1"/>
    <w:rsid w:val="001631A6"/>
    <w:rPr>
      <w:rFonts w:ascii="Comic Sans MS" w:hAnsi="Comic Sans MS" w:hint="default"/>
      <w:b/>
      <w:bCs/>
      <w:color w:val="FF0099"/>
    </w:rPr>
  </w:style>
  <w:style w:type="paragraph" w:customStyle="1" w:styleId="1ff4">
    <w:name w:val="1 Стиль"/>
    <w:basedOn w:val="afc"/>
    <w:link w:val="1ff5"/>
    <w:qFormat/>
    <w:rsid w:val="001631A6"/>
    <w:pPr>
      <w:spacing w:line="360" w:lineRule="auto"/>
      <w:ind w:left="0" w:firstLine="709"/>
    </w:pPr>
  </w:style>
  <w:style w:type="character" w:customStyle="1" w:styleId="1ff5">
    <w:name w:val="1 Стиль Знак"/>
    <w:link w:val="1ff4"/>
    <w:rsid w:val="001631A6"/>
    <w:rPr>
      <w:rFonts w:ascii="Times New Roman" w:eastAsia="Times New Roman" w:hAnsi="Times New Roman" w:cs="Times New Roman"/>
      <w:sz w:val="24"/>
      <w:szCs w:val="24"/>
      <w:lang w:eastAsia="ru-RU"/>
    </w:rPr>
  </w:style>
  <w:style w:type="paragraph" w:customStyle="1" w:styleId="Normal10-02">
    <w:name w:val="Normal + 10 пт полужирный По центру Слева:  -02 см Справ..."/>
    <w:basedOn w:val="a4"/>
    <w:link w:val="Normal10-020"/>
    <w:rsid w:val="001631A6"/>
    <w:pPr>
      <w:ind w:left="-113" w:right="-113"/>
      <w:jc w:val="center"/>
    </w:pPr>
    <w:rPr>
      <w:b/>
      <w:bCs/>
      <w:sz w:val="20"/>
    </w:rPr>
  </w:style>
  <w:style w:type="character" w:customStyle="1" w:styleId="Normal10-020">
    <w:name w:val="Normal + 10 пт полужирный По центру Слева:  -02 см Справ... Знак"/>
    <w:link w:val="Normal10-02"/>
    <w:rsid w:val="001631A6"/>
    <w:rPr>
      <w:rFonts w:ascii="Times New Roman" w:eastAsia="Times New Roman" w:hAnsi="Times New Roman" w:cs="Times New Roman"/>
      <w:b/>
      <w:bCs/>
      <w:sz w:val="20"/>
      <w:szCs w:val="24"/>
      <w:lang w:eastAsia="ru-RU"/>
    </w:rPr>
  </w:style>
  <w:style w:type="paragraph" w:customStyle="1" w:styleId="127">
    <w:name w:val="127 см"/>
    <w:basedOn w:val="a4"/>
    <w:next w:val="a4"/>
    <w:link w:val="1270"/>
    <w:rsid w:val="001631A6"/>
    <w:pPr>
      <w:widowControl w:val="0"/>
      <w:autoSpaceDE w:val="0"/>
      <w:autoSpaceDN w:val="0"/>
      <w:adjustRightInd w:val="0"/>
      <w:spacing w:before="120"/>
      <w:ind w:left="720"/>
      <w:jc w:val="both"/>
    </w:pPr>
    <w:rPr>
      <w:sz w:val="26"/>
    </w:rPr>
  </w:style>
  <w:style w:type="character" w:customStyle="1" w:styleId="1270">
    <w:name w:val="127 см Знак"/>
    <w:link w:val="127"/>
    <w:rsid w:val="001631A6"/>
    <w:rPr>
      <w:rFonts w:ascii="Times New Roman" w:eastAsia="Times New Roman" w:hAnsi="Times New Roman" w:cs="Times New Roman"/>
      <w:sz w:val="26"/>
      <w:szCs w:val="24"/>
      <w:lang w:eastAsia="ru-RU"/>
    </w:rPr>
  </w:style>
  <w:style w:type="paragraph" w:customStyle="1" w:styleId="affffffff9">
    <w:name w:val="Знак Знак Знак Знак Знак Знак Знак Знак Знак Знак Знак Знак Знак"/>
    <w:basedOn w:val="a4"/>
    <w:rsid w:val="001631A6"/>
    <w:rPr>
      <w:rFonts w:ascii="Verdana" w:hAnsi="Verdana" w:cs="Verdana"/>
      <w:sz w:val="20"/>
      <w:lang w:val="en-US" w:eastAsia="en-US"/>
    </w:rPr>
  </w:style>
  <w:style w:type="paragraph" w:customStyle="1" w:styleId="2ff3">
    <w:name w:val="заголовок 2"/>
    <w:basedOn w:val="a4"/>
    <w:next w:val="a4"/>
    <w:qFormat/>
    <w:rsid w:val="001631A6"/>
    <w:pPr>
      <w:keepNext/>
      <w:suppressAutoHyphens/>
      <w:spacing w:before="240" w:after="60"/>
      <w:jc w:val="center"/>
    </w:pPr>
    <w:rPr>
      <w:rFonts w:eastAsia="Calibri" w:cs="Arial"/>
      <w:b/>
      <w:bCs/>
      <w:sz w:val="28"/>
      <w:szCs w:val="28"/>
      <w:lang w:eastAsia="ar-SA"/>
    </w:rPr>
  </w:style>
  <w:style w:type="paragraph" w:customStyle="1" w:styleId="1ff6">
    <w:name w:val="Основной текст с отступом.Основной текст 1.Нумерованный список !!.Надин стиль"/>
    <w:basedOn w:val="a4"/>
    <w:rsid w:val="001631A6"/>
    <w:pPr>
      <w:suppressAutoHyphens/>
      <w:spacing w:after="120"/>
      <w:ind w:firstLine="709"/>
      <w:jc w:val="both"/>
    </w:pPr>
    <w:rPr>
      <w:sz w:val="26"/>
      <w:lang w:eastAsia="ar-SA"/>
    </w:rPr>
  </w:style>
  <w:style w:type="paragraph" w:customStyle="1" w:styleId="affffffffa">
    <w:name w:val="Основа"/>
    <w:basedOn w:val="a4"/>
    <w:rsid w:val="001631A6"/>
    <w:pPr>
      <w:spacing w:before="120" w:after="60"/>
      <w:ind w:firstLine="720"/>
      <w:jc w:val="both"/>
    </w:pPr>
    <w:rPr>
      <w:rFonts w:eastAsia="Calibri"/>
    </w:rPr>
  </w:style>
  <w:style w:type="character" w:customStyle="1" w:styleId="66">
    <w:name w:val="Основной текст (6)_"/>
    <w:link w:val="67"/>
    <w:locked/>
    <w:rsid w:val="001631A6"/>
    <w:rPr>
      <w:b/>
      <w:bCs/>
      <w:sz w:val="23"/>
      <w:szCs w:val="23"/>
      <w:shd w:val="clear" w:color="auto" w:fill="FFFFFF"/>
    </w:rPr>
  </w:style>
  <w:style w:type="character" w:customStyle="1" w:styleId="550">
    <w:name w:val="Основной текст (55)_"/>
    <w:link w:val="551"/>
    <w:locked/>
    <w:rsid w:val="001631A6"/>
    <w:rPr>
      <w:sz w:val="14"/>
      <w:szCs w:val="14"/>
      <w:shd w:val="clear" w:color="auto" w:fill="FFFFFF"/>
    </w:rPr>
  </w:style>
  <w:style w:type="character" w:customStyle="1" w:styleId="551pt">
    <w:name w:val="Основной текст (55) + Интервал 1 pt"/>
    <w:rsid w:val="001631A6"/>
    <w:rPr>
      <w:spacing w:val="20"/>
      <w:sz w:val="14"/>
      <w:szCs w:val="14"/>
      <w:u w:val="single"/>
      <w:lang w:bidi="ar-SA"/>
    </w:rPr>
  </w:style>
  <w:style w:type="character" w:customStyle="1" w:styleId="552">
    <w:name w:val="Основной текст (55)"/>
    <w:rsid w:val="001631A6"/>
    <w:rPr>
      <w:sz w:val="14"/>
      <w:szCs w:val="14"/>
      <w:u w:val="single"/>
      <w:lang w:bidi="ar-SA"/>
    </w:rPr>
  </w:style>
  <w:style w:type="character" w:customStyle="1" w:styleId="124">
    <w:name w:val="Основной текст + 12"/>
    <w:aliases w:val="5 pt22,Полужирный6"/>
    <w:rsid w:val="001631A6"/>
    <w:rPr>
      <w:rFonts w:ascii="Times New Roman" w:hAnsi="Times New Roman" w:cs="Times New Roman"/>
      <w:b/>
      <w:bCs/>
      <w:noProof/>
      <w:spacing w:val="0"/>
      <w:sz w:val="25"/>
      <w:szCs w:val="25"/>
    </w:rPr>
  </w:style>
  <w:style w:type="paragraph" w:customStyle="1" w:styleId="67">
    <w:name w:val="Основной текст (6)"/>
    <w:basedOn w:val="a4"/>
    <w:link w:val="66"/>
    <w:rsid w:val="001631A6"/>
    <w:pPr>
      <w:shd w:val="clear" w:color="auto" w:fill="FFFFFF"/>
      <w:spacing w:line="240" w:lineRule="atLeast"/>
      <w:ind w:hanging="1060"/>
    </w:pPr>
    <w:rPr>
      <w:rFonts w:asciiTheme="minorHAnsi" w:eastAsiaTheme="minorHAnsi" w:hAnsiTheme="minorHAnsi" w:cstheme="minorBidi"/>
      <w:b/>
      <w:bCs/>
      <w:sz w:val="23"/>
      <w:szCs w:val="23"/>
      <w:lang w:eastAsia="en-US"/>
    </w:rPr>
  </w:style>
  <w:style w:type="paragraph" w:customStyle="1" w:styleId="551">
    <w:name w:val="Основной текст (55)1"/>
    <w:basedOn w:val="a4"/>
    <w:link w:val="550"/>
    <w:rsid w:val="001631A6"/>
    <w:pPr>
      <w:shd w:val="clear" w:color="auto" w:fill="FFFFFF"/>
      <w:spacing w:before="540" w:line="322" w:lineRule="exact"/>
      <w:jc w:val="center"/>
    </w:pPr>
    <w:rPr>
      <w:rFonts w:asciiTheme="minorHAnsi" w:eastAsiaTheme="minorHAnsi" w:hAnsiTheme="minorHAnsi" w:cstheme="minorBidi"/>
      <w:sz w:val="14"/>
      <w:szCs w:val="14"/>
      <w:lang w:eastAsia="en-US"/>
    </w:rPr>
  </w:style>
  <w:style w:type="paragraph" w:customStyle="1" w:styleId="affffffffb">
    <w:name w:val="Стиль ПАМ"/>
    <w:basedOn w:val="a4"/>
    <w:rsid w:val="001631A6"/>
    <w:pPr>
      <w:spacing w:line="276" w:lineRule="auto"/>
      <w:jc w:val="both"/>
    </w:pPr>
    <w:rPr>
      <w:sz w:val="28"/>
      <w:szCs w:val="22"/>
      <w:lang w:eastAsia="en-US"/>
    </w:rPr>
  </w:style>
  <w:style w:type="paragraph" w:customStyle="1" w:styleId="L2">
    <w:name w:val="! L=2 ! Знак"/>
    <w:basedOn w:val="a4"/>
    <w:next w:val="a4"/>
    <w:rsid w:val="001631A6"/>
    <w:pPr>
      <w:suppressAutoHyphens/>
      <w:spacing w:before="240" w:after="120"/>
      <w:jc w:val="both"/>
      <w:outlineLvl w:val="1"/>
    </w:pPr>
    <w:rPr>
      <w:b/>
      <w:smallCaps/>
      <w:color w:val="000000"/>
      <w:sz w:val="28"/>
      <w:szCs w:val="16"/>
    </w:rPr>
  </w:style>
  <w:style w:type="paragraph" w:customStyle="1" w:styleId="6TimesNewRoman120">
    <w:name w:val="Стиль Заголовок 6 + Times New Roman 12 пт Слева:  0 см Первая ст..."/>
    <w:basedOn w:val="6"/>
    <w:rsid w:val="001631A6"/>
    <w:pPr>
      <w:keepLines w:val="0"/>
      <w:tabs>
        <w:tab w:val="clear" w:pos="5040"/>
        <w:tab w:val="num" w:pos="0"/>
      </w:tabs>
      <w:spacing w:before="240" w:after="360"/>
      <w:ind w:left="0" w:firstLine="0"/>
      <w:jc w:val="center"/>
    </w:pPr>
    <w:rPr>
      <w:rFonts w:ascii="Times New Roman" w:hAnsi="Times New Roman"/>
      <w:b/>
      <w:bCs/>
      <w:color w:val="auto"/>
    </w:rPr>
  </w:style>
  <w:style w:type="paragraph" w:customStyle="1" w:styleId="affffffffc">
    <w:name w:val="Заголовок ТАБЛИЦ"/>
    <w:basedOn w:val="9"/>
    <w:qFormat/>
    <w:rsid w:val="001631A6"/>
    <w:pPr>
      <w:tabs>
        <w:tab w:val="clear" w:pos="7200"/>
      </w:tabs>
      <w:spacing w:before="240" w:after="240"/>
      <w:ind w:left="0" w:firstLine="0"/>
      <w:jc w:val="right"/>
    </w:pPr>
    <w:rPr>
      <w:rFonts w:ascii="Times New Roman" w:hAnsi="Times New Roman"/>
      <w:b/>
      <w:i w:val="0"/>
      <w:color w:val="272727"/>
      <w:sz w:val="24"/>
      <w:szCs w:val="21"/>
      <w:lang w:eastAsia="ar-SA" w:bidi="en-US"/>
    </w:rPr>
  </w:style>
  <w:style w:type="paragraph" w:customStyle="1" w:styleId="affffffffd">
    <w:name w:val="Таблица_загол"/>
    <w:basedOn w:val="a4"/>
    <w:qFormat/>
    <w:rsid w:val="001631A6"/>
    <w:pPr>
      <w:jc w:val="center"/>
    </w:pPr>
    <w:rPr>
      <w:lang w:eastAsia="ar-SA" w:bidi="en-US"/>
    </w:rPr>
  </w:style>
  <w:style w:type="paragraph" w:customStyle="1" w:styleId="TimesNewRomanCYR12">
    <w:name w:val="Стиль (латиница) Times New Roman CYR 12 пт По ширине Первая стро..."/>
    <w:basedOn w:val="a4"/>
    <w:autoRedefine/>
    <w:rsid w:val="001631A6"/>
    <w:pPr>
      <w:snapToGrid w:val="0"/>
      <w:ind w:firstLine="709"/>
      <w:jc w:val="both"/>
    </w:pPr>
    <w:rPr>
      <w:rFonts w:ascii="PT Astra Serif" w:hAnsi="PT Astra Serif"/>
      <w:sz w:val="28"/>
      <w:szCs w:val="28"/>
    </w:rPr>
  </w:style>
  <w:style w:type="table" w:customStyle="1" w:styleId="TableNormal63">
    <w:name w:val="Table Normal63"/>
    <w:uiPriority w:val="2"/>
    <w:semiHidden/>
    <w:qFormat/>
    <w:rsid w:val="001631A6"/>
    <w:pPr>
      <w:widowControl w:val="0"/>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Words>
  <Characters>123</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2021-04-19T06:05:00Z</cp:lastPrinted>
  <dcterms:created xsi:type="dcterms:W3CDTF">2021-06-15T14:23:00Z</dcterms:created>
  <dcterms:modified xsi:type="dcterms:W3CDTF">2021-06-15T14:27:00Z</dcterms:modified>
</cp:coreProperties>
</file>